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Winkel 177, 5054 Mooslerau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6791072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758476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