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192889" name="3bd1e600-ed46-11ef-b886-8fa2ba1ebe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402428" name="3bd1e600-ed46-11ef-b886-8fa2ba1ebe5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1598636" name="428cebc0-ed46-11ef-a508-b78d0d2aa2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7925268" name="428cebc0-ed46-11ef-a508-b78d0d2aa2d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6546131" name="5369f000-ed46-11ef-823a-e5e1bb8da5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102175" name="5369f000-ed46-11ef-823a-e5e1bb8da5a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949094" name="59d5c450-ed46-11ef-a606-d94ce72c9c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077546" name="59d5c450-ed46-11ef-a606-d94ce72c9c6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1994377" name="684e99d0-ed46-11ef-8a13-852e0a3570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543034" name="684e99d0-ed46-11ef-8a13-852e0a35700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9815019" name="6ff0a430-ed46-11ef-9fb3-953771bc9e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296549" name="6ff0a430-ed46-11ef-9fb3-953771bc9e9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5182316" name="86d6c350-ed46-11ef-b160-61cbac2322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0809806" name="86d6c350-ed46-11ef-b160-61cbac2322a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4225470" name="8d3a0c20-ed46-11ef-baec-b7f9a61381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011108" name="8d3a0c20-ed46-11ef-baec-b7f9a61381d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8100249" name="19ee74d0-ed4c-11ef-bc62-31b8149611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959452" name="19ee74d0-ed4c-11ef-bc62-31b8149611a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8404658" name="1e9392e0-ed4c-11ef-ab45-0d3f70a3f1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284135" name="1e9392e0-ed4c-11ef-ab45-0d3f70a3f14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6159434" name="2ce02840-ed4c-11ef-bd80-ef5209a007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495880" name="2ce02840-ed4c-11ef-bd80-ef5209a007a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78700" name="3267b710-ed4c-11ef-b342-73dc8d46cb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987397" name="3267b710-ed4c-11ef-b342-73dc8d46cb4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7311112" name="4e381390-ed4c-11ef-ae6c-bf8b727f86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812201" name="4e381390-ed4c-11ef-ae6c-bf8b727f866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9366726" name="53f57f70-ed4c-11ef-adba-758e5ac8c9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020934" name="53f57f70-ed4c-11ef-adba-758e5ac8c996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Büro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3907454" name="6288e1d0-ed4c-11ef-bc2b-7530319d72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868720" name="6288e1d0-ed4c-11ef-bc2b-7530319d72d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3617584" name="67502de0-ed4c-11ef-a4a1-3d271eef14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006046" name="67502de0-ed4c-11ef-a4a1-3d271eef14d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3566442" name="76dac180-ed4c-11ef-9840-297586a7f8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529266" name="76dac180-ed4c-11ef-9840-297586a7f8e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3815346" name="7b85fa10-ed4c-11ef-8cb6-17894bdd60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124871" name="7b85fa10-ed4c-11ef-8cb6-17894bdd60c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4536748" name="88774530-ed4c-11ef-982f-4dd4741eb7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87603" name="88774530-ed4c-11ef-982f-4dd4741eb77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1611372" name="8ef011d0-ed4c-11ef-88f1-b34800ec8e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0821881" name="8ef011d0-ed4c-11ef-88f1-b34800ec8e5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4776961" name="a413e780-ed4c-11ef-a427-e33458c03c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826257" name="a413e780-ed4c-11ef-a427-e33458c03cf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4846846" name="a7260980-ed4c-11ef-b064-69583fa8be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9339401" name="a7260980-ed4c-11ef-b064-69583fa8beb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1403465" name="c2050120-ed4c-11ef-9801-6f37c9c401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484202" name="c2050120-ed4c-11ef-9801-6f37c9c401d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1268131" name="c93780d0-ed4c-11ef-9d6b-a945fd9f38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41339" name="c93780d0-ed4c-11ef-9d6b-a945fd9f387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8104708" name="e2d08af0-ed4c-11ef-bb90-eb03a5ff07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1774315" name="e2d08af0-ed4c-11ef-bb90-eb03a5ff070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760120" name="ec26adf0-ed4c-11ef-bb67-a5d6c1c2e3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397061" name="ec26adf0-ed4c-11ef-bb67-a5d6c1c2e39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Terrasse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7900635" name="dce64d40-ed4d-11ef-ac6f-15362ce97e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738007" name="dce64d40-ed4d-11ef-ac6f-15362ce97e56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4694875" name="e11e2a90-ed4d-11ef-9feb-cba5e6ec42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1435010" name="e11e2a90-ed4d-11ef-9feb-cba5e6ec423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OG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9150939" name="f48caf20-ed4d-11ef-93ea-0fb0523875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396848" name="f48caf20-ed4d-11ef-93ea-0fb05238750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9315694" name="f82195b0-ed4d-11ef-8ce9-03d54fd5ac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036496" name="f82195b0-ed4d-11ef-8ce9-03d54fd5ac6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Im Winkel 177, 5054 Mooslerau </w:t>
          </w:r>
        </w:p>
        <w:p>
          <w:pPr>
            <w:spacing w:before="0" w:after="0"/>
          </w:pPr>
          <w:r>
            <w:t>165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