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6843074" name="4a158180-ad5a-11ef-b81c-a1e4143889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9079210" name="4a158180-ad5a-11ef-b81c-a1e41438898d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6113480" name="51fb4ba0-ad5a-11ef-a956-d95c4094a4e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8517619" name="51fb4ba0-ad5a-11ef-a956-d95c4094a4e8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Fenster Kitt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Kitt </w:t>
            </w:r>
          </w:p>
          <w:p>
            <w:pPr>
              <w:spacing w:before="0" w:after="0"/>
            </w:pPr>
            <w:r>
              <w:t>Fenster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3250835" name="91f43fa0-ad5a-11ef-8a0d-e99d1f97cfb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2082272" name="91f43fa0-ad5a-11ef-8a0d-e99d1f97cfbd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141633" name="9859f970-ad5a-11ef-9e80-53b37af0f4b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5798978" name="9859f970-ad5a-11ef-9e80-53b37af0f4bc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4229746" name="caf8a750-ad5a-11ef-8f9a-535800f672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0671324" name="caf8a750-ad5a-11ef-8f9a-535800f67218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4111408" name="d4078820-ad5a-11ef-90da-cff3ceaed1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414190" name="d4078820-ad5a-11ef-90da-cff3ceaed10d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Rohrbandagen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Rohrbandage </w:t>
            </w:r>
          </w:p>
          <w:p>
            <w:pPr>
              <w:spacing w:before="0" w:after="0"/>
            </w:pPr>
            <w:r>
              <w:t>Wasserrohre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5023410" name="8d484e50-ad5b-11ef-9606-afa9714293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5285028" name="8d484e50-ad5b-11ef-9606-afa9714293a8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07058842" name="9c3dcde0-ad5b-11ef-bda4-2575e44ae48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4792971" name="9c3dcde0-ad5b-11ef-bda4-2575e44ae48a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Kamin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8489369" name="25c13ec0-ad5d-11ef-8d9f-a30c6cf77b5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4002782" name="25c13ec0-ad5d-11ef-8d9f-a30c6cf77b5e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0668750" name="419a9bf0-ad5d-11ef-ae2e-731af4fd5d8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2842363" name="419a9bf0-ad5d-11ef-ae2e-731af4fd5d80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 Dusche / Gang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>rot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0284312" name="194c79d0-ad61-11ef-b610-1518ec6331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4178199" name="194c79d0-ad61-11ef-b610-1518ec6331a3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5506599" name="1f9053c0-ad61-11ef-8b78-eda8226612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8630728" name="1f9053c0-ad61-11ef-8b78-eda822661299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 Dusche / Gang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Wanverkleidung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4242580" name="4d071f00-ad61-11ef-bf7c-ef74be44d6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3751856" name="4d071f00-ad61-11ef-bf7c-ef74be44d6f0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4332527" name="53ff06b0-ad61-11ef-b90c-7f5f1362f3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2320036" name="53ff06b0-ad61-11ef-b90c-7f5f1362f3b8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Vorratsraum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6501987" name="eb048670-ad61-11ef-b74b-9946a190c11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7892965" name="eb048670-ad61-11ef-b74b-9946a190c11a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789086" name="f24fbe40-ad61-11ef-aad8-a92230e5236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2289530" name="f24fbe40-ad61-11ef-aad8-a92230e52362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5869650" name="b67ab820-ad66-11ef-b223-b5b89f10a8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6018043" name="b67ab820-ad66-11ef-b223-b5b89f10a8b3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229312" name="c1a59b20-ad66-11ef-aa41-a9bacc869d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3226672" name="c1a59b20-ad66-11ef-aa41-a9bacc869dc5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6110563" name="dfedd570-ad66-11ef-a8fe-3917d6ab01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1678470" name="dfedd570-ad66-11ef-a8fe-3917d6ab01fe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1830900" name="0b587d00-ad67-11ef-b57c-df74f68ed7f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8329340" name="0b587d00-ad67-11ef-b57c-df74f68ed7fb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Wandplatten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5156116" name="193b7b20-ad67-11ef-9655-477e3f48a90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9693012" name="193b7b20-ad67-11ef-9655-477e3f48a90c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2787472" name="2299db80-ad67-11ef-9ff6-d3d182ed41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033184" name="2299db80-ad67-11ef-9ff6-d3d182ed41ef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9251930" name="3f228b80-ad67-11ef-8eb5-d192cf94eb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363385" name="3f228b80-ad67-11ef-8eb5-d192cf94ebb6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844578" name="5494cf50-ad67-11ef-9848-f9db23dec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6628675" name="5494cf50-ad67-11ef-9848-f9db23dec01f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>rot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7280557" name="641d8e30-ad67-11ef-9bb7-9f0e6d7d15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0323192" name="641d8e30-ad67-11ef-9bb7-9f0e6d7d1592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6824210" name="6b696240-ad67-11ef-a005-f7c1adbd09a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3075502" name="6b696240-ad67-11ef-a005-f7c1adbd09ac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5696572" name="94af86b0-ad68-11ef-8fee-1529eaa7ab3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7416331" name="94af86b0-ad68-11ef-8fee-1529eaa7ab30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1636771" name="a3540010-ad68-11ef-8d9d-2db014a846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7319199" name="a3540010-ad68-11ef-8d9d-2db014a84666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 Dusche / Gang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0231106" name="29f4b8d0-ad69-11ef-9d7f-ef2813940ad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3616912" name="29f4b8d0-ad69-11ef-9d7f-ef2813940ad6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1394712" name="2e6a1450-ad69-11ef-b39a-23bf4a5db2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7189901" name="2e6a1450-ad69-11ef-b39a-23bf4a5db2b9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4668912" name="64725d90-ad6a-11ef-a3b3-1f3c4df3fd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363728" name="64725d90-ad6a-11ef-a3b3-1f3c4df3fded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2918579" name="73d9ffe0-ad6a-11ef-891a-1f473dc45dc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7865209" name="73d9ffe0-ad6a-11ef-891a-1f473dc45dc7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Chatzensteig 346, 9313 Muolen</w:t>
          </w:r>
        </w:p>
        <w:p>
          <w:pPr>
            <w:spacing w:before="0" w:after="0"/>
          </w:pPr>
          <w:r>
            <w:t>62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footer.xml" Type="http://schemas.openxmlformats.org/officeDocument/2006/relationships/footer" Id="rId3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