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Rebbergstrasse 73, Thayngen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280179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268121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