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1207570" name="019f8e45-feea-7def-bb33-d7de97a10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523329" name="019f8e45-feea-7def-bb33-d7de97a1035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6596878" name="019f8e46-0ea6-7b73-a047-a21a2dd490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108185" name="019f8e46-0ea6-7b73-a047-a21a2dd490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435944" name="019f8e46-60b1-79cf-83ea-1546050b5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045446" name="019f8e46-60b1-79cf-83ea-1546050b5b5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4525092" name="019f8e46-78ff-7d9e-8d45-2860bde161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577425" name="019f8e46-78ff-7d9e-8d45-2860bde161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0220657" name="019f8e46-f372-7616-93c4-e53cf4fad1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871013" name="019f8e46-f372-7616-93c4-e53cf4fad15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3544210" name="019f8e47-15be-748d-aaf9-45c2a9cb0e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2982843" name="019f8e47-15be-748d-aaf9-45c2a9cb0ec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899060" name="019f8e47-63d4-785d-ab7d-7ab293cc09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059595" name="019f8e47-63d4-785d-ab7d-7ab293cc093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8062924" name="019f8e47-9024-7c13-90be-7890e6f094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858658" name="019f8e47-9024-7c13-90be-7890e6f0945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6638811" name="019f8e49-677d-78b4-a185-5bea211225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7582153" name="019f8e49-677d-78b4-a185-5bea211225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0289507" name="019f8e49-7f83-71dd-9f16-02e601f6be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489372" name="019f8e49-7f83-71dd-9f16-02e601f6be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8980890" name="019f8e4b-cc85-7837-b875-eb150555d4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7501749" name="019f8e4b-cc85-7837-b875-eb150555d49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8974087" name="019f8e4b-e5bd-7763-aa4f-e31854389f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3213192" name="019f8e4b-e5bd-7763-aa4f-e31854389f5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