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92, 8126 Zumikon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246202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72335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