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92, 8126 Zumikon</w:t>
          </w:r>
        </w:p>
        <w:p>
          <w:pPr>
            <w:spacing w:before="0" w:after="0"/>
          </w:pPr>
          <w:r>
            <w:t>1103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