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Cusion Vinyl </w:t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Wilerstrasse 80A, Wattwil</w:t>
          </w:r>
        </w:p>
        <w:p>
          <w:pPr>
            <w:spacing w:before="0" w:after="0"/>
          </w:pPr>
          <w:r>
            <w:t>1068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