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Wilerstrasse 80A, Wattwil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1068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6583215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3974536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