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/ 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966287" name="019f5f4b-d366-7278-81ce-e68b7e3b18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2884107" name="019f5f4b-d366-7278-81ce-e68b7e3b189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4146154" name="019f5f4b-fa41-7400-898f-8f8ca485fe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471811" name="019f5f4b-fa41-7400-898f-8f8ca485feb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7051083" name="019f5f4c-8738-7142-aa93-d1dfc42ffe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1086465" name="019f5f4c-8738-7142-aa93-d1dfc42ffea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8030209" name="019f5f4c-afed-76ed-b9e8-260cb84f50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1680340" name="019f5f4c-afed-76ed-b9e8-260cb84f503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8196922" name="019f5f4d-8ba8-7202-b66d-3c8454ab3b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7633529" name="019f5f4d-8ba8-7202-b66d-3c8454ab3bd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6973640" name="019f5f4d-a8f6-79ea-9fdf-8fb81428cc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4061479" name="019f5f4d-a8f6-79ea-9fdf-8fb81428cc2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Cusion Vinyl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4229965" name="019f5f49-c07a-75df-946e-eb556bad9e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8226050" name="019f5f49-c07a-75df-946e-eb556bad9e3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4739193" name="019f5f49-da56-7c70-be27-8d8eb7ac143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5119946" name="019f5f49-da56-7c70-be27-8d8eb7ac143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Wilerstrasse 80A, Wattwil</w:t>
          </w:r>
        </w:p>
        <w:p>
          <w:pPr>
            <w:spacing w:before="0" w:after="0"/>
          </w:pPr>
          <w:r>
            <w:t>1068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