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Von Stempel Langwies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