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Maiensäss Von Stempel Langwies</w:t>
          </w:r>
        </w:p>
        <w:p>
          <w:pPr>
            <w:spacing w:before="0" w:after="0"/>
          </w:pPr>
          <w:r>
            <w:t>1089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