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0297139" name="019f8e0d-96c8-7aa5-9f03-817365a7aa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4518982" name="019f8e0d-96c8-7aa5-9f03-817365a7aa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78154110" name="019f8e0d-bd1f-738b-83aa-1be042ed5f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2098391" name="019f8e0d-bd1f-738b-83aa-1be042ed5f7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Dachpappe</w:t>
            </w:r>
          </w:p>
          <w:p>
            <w:pPr>
              <w:spacing w:before="0" w:after="0"/>
            </w:pPr>
            <w:r>
              <w:t>Kaminabdichtung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8860208" name="019f8e14-6dbd-7367-83ce-1ea64cb708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5967693" name="019f8e14-6dbd-7367-83ce-1ea64cb708d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539145" name="019f8e14-b772-7185-a23a-9967a376258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75688" name="019f8e14-b772-7185-a23a-9967a376258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Aussenwände</w:t>
            </w:r>
          </w:p>
          <w:p>
            <w:pPr>
              <w:spacing w:before="0" w:after="0"/>
            </w:pPr>
            <w:r>
              <w:t>gesamtes 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Isolation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1868086" name="019f8e16-37f4-75cb-a590-c801abb130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2046217" name="019f8e16-37f4-75cb-a590-c801abb130b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0432887" name="019f8e16-5980-7734-939b-5074db7ba3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333287" name="019f8e16-5980-7734-939b-5074db7ba37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9320763" name="019f8e1b-8bc7-7f4a-b51c-da9c4e01b3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0810849" name="019f8e1b-8bc7-7f4a-b51c-da9c4e01b3c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8885058" name="019f8e1b-c127-72e4-8f94-88886cd31b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9186431" name="019f8e1b-c127-72e4-8f94-88886cd31bd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Von Stempel Langwies</w:t>
          </w:r>
        </w:p>
        <w:p>
          <w:pPr>
            <w:spacing w:before="0" w:after="0"/>
          </w:pPr>
          <w:r>
            <w:t>1089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