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Seestrasse 11, Küsnacht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1094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382173953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426594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