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strasse 11, Küsnacht</w:t>
          </w:r>
        </w:p>
        <w:p>
          <w:pPr>
            <w:spacing w:before="0" w:after="0"/>
          </w:pPr>
          <w:r>
            <w:t>10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