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118456" name="019f8df5-4751-71d1-80c4-6796e1d8a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316568" name="019f8df5-4751-71d1-80c4-6796e1d8a2e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090318" name="019f8df5-5cc2-74a0-be2e-d2df286eb9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50526" name="019f8df5-5cc2-74a0-be2e-d2df286eb9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925068" name="019f8df5-1164-7f3c-9ab8-d97939aeb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27110" name="019f8df5-1164-7f3c-9ab8-d97939aeb16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299987" name="019f8df5-26fc-7cc9-b595-410ed7d298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32490" name="019f8df5-26fc-7cc9-b595-410ed7d2982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580179" name="019f8df4-580d-7965-abaf-289af38d26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392512" name="019f8df4-580d-7965-abaf-289af38d26b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837502" name="019f8df4-7489-784a-9dbd-9a83c9ce61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36490" name="019f8df4-7489-784a-9dbd-9a83c9ce611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090495" name="019f8df3-2da8-7f92-a692-b10e62c38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584704" name="019f8df3-2da8-7f92-a692-b10e62c383c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422034" name="019f8df3-43be-7550-ac32-0cacc710c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596823" name="019f8df3-43be-7550-ac32-0cacc710c7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368466" name="019f8df2-f6d6-70ab-96aa-c4d7dd3929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052356" name="019f8df2-f6d6-70ab-96aa-c4d7dd3929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034760" name="019f8df3-07bb-7f50-ac8c-12b3cd29c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992196" name="019f8df3-07bb-7f50-ac8c-12b3cd29c95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703705" name="019f8df2-5acd-784c-8830-067c94e0e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17817" name="019f8df2-5acd-784c-8830-067c94e0e8a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835679" name="019f8df2-6934-78aa-a045-7042ff91c1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14875" name="019f8df2-6934-78aa-a045-7042ff91c1a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017672" name="019f8df2-20a3-7525-8e62-accb5835b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215573" name="019f8df2-20a3-7525-8e62-accb5835bd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735175" name="019f8df2-3aed-727e-844a-f14815fc0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191711" name="019f8df2-3aed-727e-844a-f14815fc0a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223091" name="019f8df1-e08a-72e4-a901-7e7fd4ea5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12771" name="019f8df1-e08a-72e4-a901-7e7fd4ea551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139110" name="019f8df1-f44d-770d-ad3d-8b00c03fc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79345" name="019f8df1-f44d-770d-ad3d-8b00c03fc19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928807" name="019f8df1-9a10-7a4c-87e0-ef60627e7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187129" name="019f8df1-9a10-7a4c-87e0-ef60627e7c9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245764" name="019f8df1-b031-7a75-95ba-e91e3ad40d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175470" name="019f8df1-b031-7a75-95ba-e91e3ad40d0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391139" name="019f8df1-583c-71f6-90b0-b658cc116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378054" name="019f8df1-583c-71f6-90b0-b658cc116ee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97658" name="019f8df1-6b09-75e3-aff6-c192fa693d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605652" name="019f8df1-6b09-75e3-aff6-c192fa693df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969654" name="019f8df0-f19f-7638-9f3f-63a6041fd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524424" name="019f8df0-f19f-7638-9f3f-63a6041fd49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97010" name="019f8df1-0150-7280-8ab7-a87dcfcd93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723845" name="019f8df1-0150-7280-8ab7-a87dcfcd932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04310" name="019f8df0-a75d-7912-b6c6-002e354ce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582362" name="019f8df0-a75d-7912-b6c6-002e354cea9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419514" name="019f8df0-be96-7abe-989f-525450ad1d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680389" name="019f8df0-be96-7abe-989f-525450ad1dd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930842" name="019f8df0-1a67-76cb-a484-d27c3981cd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629226" name="019f8df0-1a67-76cb-a484-d27c3981cd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070827" name="019f8df0-3356-7f1f-bdae-3f886a306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899806" name="019f8df0-3356-7f1f-bdae-3f886a3065b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742325" name="019f8def-eae0-7973-85c1-75adb510a5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347816" name="019f8def-eae0-7973-85c1-75adb510a59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976017" name="019f8def-fc3c-76a2-b829-2856898d56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38819" name="019f8def-fc3c-76a2-b829-2856898d560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644944" name="019f8def-9e17-7dd8-bd1e-46da18b3b0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571866" name="019f8def-9e17-7dd8-bd1e-46da18b3b0d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882614" name="019f8def-affa-7de3-bc21-6cfc94927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1601" name="019f8def-affa-7de3-bc21-6cfc94927c8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77154" name="019f8def-35f7-76e0-8c69-be1b5d153a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871052" name="019f8def-35f7-76e0-8c69-be1b5d153a8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988911" name="019f8def-5132-7c6c-995e-37a752ff7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243152" name="019f8def-5132-7c6c-995e-37a752ff72e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883438" name="019f8def-041e-7ce1-8a6b-de6cc533d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808101" name="019f8def-041e-7ce1-8a6b-de6cc533ddb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78114" name="019f8def-16b6-7baf-894f-1f4514512c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274777" name="019f8def-16b6-7baf-894f-1f4514512cf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595001" name="019f8dee-bf86-75bb-b01b-f0b61711e7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67957" name="019f8dee-bf86-75bb-b01b-f0b61711e7f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179442" name="019f8dee-d6ca-74f0-9b38-862e99c2b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396531" name="019f8dee-d6ca-74f0-9b38-862e99c2b56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815975" name="019f8dee-8ff3-7262-a275-14c1e3c1ae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019243" name="019f8dee-8ff3-7262-a275-14c1e3c1ae6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777321" name="019f8dee-a16c-7d8d-a1dd-f0fdc9dc4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461462" name="019f8dee-a16c-7d8d-a1dd-f0fdc9dc450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729714" name="019f8dee-3c5c-72da-9bb3-9828bc9d4b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326659" name="019f8dee-3c5c-72da-9bb3-9828bc9d4bb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216834" name="019f8dee-4e01-7f4d-bbed-f2ab248f4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501168" name="019f8dee-4e01-7f4d-bbed-f2ab248f414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238533" name="019f8ded-99b9-7c93-ac3b-b3ce13559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658141" name="019f8ded-99b9-7c93-ac3b-b3ce135590e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279984" name="019f8ded-bdf2-7e9f-96a9-142246e478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91109" name="019f8ded-bdf2-7e9f-96a9-142246e4781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918971" name="019f8dec-9eb4-77eb-b2f8-910f0e9218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43240" name="019f8dec-9eb4-77eb-b2f8-910f0e92182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416078" name="019f8dec-af1b-757f-895a-1dc6ec1518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524593" name="019f8dec-af1b-757f-895a-1dc6ec15181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666159" name="019f8dec-601f-7237-9298-8de4d95430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75932" name="019f8dec-601f-7237-9298-8de4d95430b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810243" name="019f8dec-7a00-73aa-adc3-fc57fe7d88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884873" name="019f8dec-7a00-73aa-adc3-fc57fe7d886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333311" name="019f8deb-f8a3-7b23-a07c-3ccce5318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6728" name="019f8deb-f8a3-7b23-a07c-3ccce53187dc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837073" name="019f8dec-07dd-703b-af27-b4294c3e6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909344" name="019f8dec-07dd-703b-af27-b4294c3e691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56482" name="019f8deb-c906-778c-a059-c7daa150e2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79232" name="019f8deb-c906-778c-a059-c7daa150e2f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129723" name="019f8deb-d9c5-7020-bd11-fd00eeaf6f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51685" name="019f8deb-d9c5-7020-bd11-fd00eeaf6f0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018915" name="019f8deb-850f-7842-b766-739cf2f24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71032" name="019f8deb-850f-7842-b766-739cf2f24675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229009" name="019f8deb-943c-7243-9c3d-eeab97358c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56394" name="019f8deb-943c-7243-9c3d-eeab97358ca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35642" name="019f8de9-e1a0-7d7d-ae90-f3dad7167d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24622" name="019f8de9-e1a0-7d7d-ae90-f3dad7167de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234905" name="019f8de9-fb0b-7665-a42e-394c7ae72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639615" name="019f8de9-fb0b-7665-a42e-394c7ae726b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928069" name="019f8df6-453b-7220-a81d-513f63e76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534273" name="019f8df6-453b-7220-a81d-513f63e7646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129180" name="019f8df6-584f-7f0b-a9aa-62d483be7b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525309" name="019f8df6-584f-7f0b-a9aa-62d483be7bee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031592" name="019f8df6-89a8-7963-8076-7fa318e8bc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042912" name="019f8df6-89a8-7963-8076-7fa318e8bcf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597258" name="019f8df6-9dce-7130-8b35-d3d093fd83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446559" name="019f8df6-9dce-7130-8b35-d3d093fd832a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683198" name="019f8de9-3b0c-7a00-86ad-3a7ec9344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43582" name="019f8de9-3b0c-7a00-86ad-3a7ec9344a6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218826" name="019f8de9-5570-747a-b9e1-709965c6d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785098" name="019f8de9-5570-747a-b9e1-709965c6d5f6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Küsnacht</w:t>
          </w:r>
        </w:p>
        <w:p>
          <w:pPr>
            <w:spacing w:before="0" w:after="0"/>
          </w:pPr>
          <w:r>
            <w:t>1094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