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Kirchstrasse 17, Glarus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1113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1639336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7036237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