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Kirchstrasse 17, Glarus</w:t>
          </w:r>
        </w:p>
        <w:p>
          <w:pPr>
            <w:spacing w:before="0" w:after="0"/>
          </w:pPr>
          <w:r>
            <w:t>1113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