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Gehrenstrasse 1, 8717 Benken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1112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9546215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6482887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