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Gehrenstrasse 1, 8717 Benken</w:t>
          </w:r>
        </w:p>
        <w:p>
          <w:pPr>
            <w:spacing w:before="0" w:after="0"/>
          </w:pPr>
          <w:r>
            <w:t>1112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