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/ 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4531110" name="019fb1f5-0074-77ec-bbd4-38623843c41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5443649" name="019fb1f5-0074-77ec-bbd4-38623843c41a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1298257" name="019fb1f5-0e84-71e5-93ec-483714256a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7862671" name="019fb1f5-0e84-71e5-93ec-483714256a98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7058928" name="019fb1f7-5d00-7576-b942-6a16013439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4366341" name="019fb1f7-5d00-7576-b942-6a16013439ba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5047198" name="019fb1f7-8176-7bad-8f95-a24dd79943b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9549217" name="019fb1f7-8176-7bad-8f95-a24dd79943b9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3707650" name="019fb1fc-feeb-77e0-8924-986c33b87ae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3002193" name="019fb1fc-feeb-77e0-8924-986c33b87ae7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6210407" name="019fb1fd-1131-7712-a363-e02affe5b9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0197416" name="019fb1fd-1131-7712-a363-e02affe5b90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5753812" name="019fb1fd-7ca8-7887-85b7-173cdf58b1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5070445" name="019fb1fd-7ca8-7887-85b7-173cdf58b1b5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8804864" name="019fb1fd-92b4-7627-9c90-3e61c29fec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1551894" name="019fb1fd-92b4-7627-9c90-3e61c29fecd2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Gang </w:t>
            </w:r>
          </w:p>
          <w:p>
            <w:pPr>
              <w:spacing w:before="0" w:after="0"/>
            </w:pPr>
            <w:r>
              <w:t>EG -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411635" name="019fb202-cc5e-7a0a-8747-3973728430f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0209901" name="019fb202-cc5e-7a0a-8747-3973728430f5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9649712" name="019fb202-f12e-72b6-b094-adbf3fcb16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637999" name="019fb202-f12e-72b6-b094-adbf3fcb1629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Gang </w:t>
            </w:r>
          </w:p>
          <w:p>
            <w:pPr>
              <w:spacing w:before="0" w:after="0"/>
            </w:pPr>
            <w:r>
              <w:t>EG - UG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3282410" name="019fb205-1a2d-760c-a497-f14f880153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4027919" name="019fb205-1a2d-760c-a497-f14f88015364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6020720" name="019fb205-3245-7138-8a88-8342fd92f6d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9797057" name="019fb205-3245-7138-8a88-8342fd92f6d8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Gang </w:t>
            </w:r>
          </w:p>
          <w:p>
            <w:pPr>
              <w:spacing w:before="0" w:after="0"/>
            </w:pPr>
            <w:r>
              <w:t>EG - 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3691789" name="019fb205-a38a-77a3-a85d-fec0ec1934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7712186" name="019fb205-a38a-77a3-a85d-fec0ec1934ff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4374466" name="019fb205-ba23-7df3-9525-90649b00bb0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9334002" name="019fb205-ba23-7df3-9525-90649b00bb0e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0532321" name="019fb207-e1b7-7b0d-89a0-c3bc73cbaff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6043047" name="019fb207-e1b7-7b0d-89a0-c3bc73cbaffe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8349994" name="019fb207-f62f-7637-bdfe-13412d45284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9744817" name="019fb207-f62f-7637-bdfe-13412d452848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7505899" name="019fb208-44f7-796a-a5b3-ffd0506f53d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4746651" name="019fb208-44f7-796a-a5b3-ffd0506f53dc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3285581" name="019fb208-74dd-75b8-a071-b29a51c338b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6701647" name="019fb208-74dd-75b8-a071-b29a51c338b2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2946708" name="019fb20e-db12-7ff7-9b9c-571b6dccf50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083602" name="019fb20e-db12-7ff7-9b9c-571b6dccf50d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0690469" name="019fb20e-f2aa-7419-924a-d016e4bb809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7105958" name="019fb20e-f2aa-7419-924a-d016e4bb809b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5467253" name="019fb20f-659c-78ed-8eef-e7116d41e11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5959544" name="019fb20f-659c-78ed-8eef-e7116d41e119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2514015" name="019fb20f-7522-757c-9cb1-f1d39f33581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0214391" name="019fb20f-7522-757c-9cb1-f1d39f33581a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7322565" name="019fb20f-c879-7df1-a4e9-a05a0387708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2618960" name="019fb20f-c879-7df1-a4e9-a05a0387708f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1409618" name="019fb20f-e052-7473-b366-f876d76b44f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7128018" name="019fb20f-e052-7473-b366-f876d76b44fc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Cusion Vinyl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1952732" name="019fb217-841f-7f69-a454-7a3b84af4d7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5425784" name="019fb217-841f-7f69-a454-7a3b84af4d70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6535195" name="019fb217-a8dc-75a7-a8c3-82288330cbd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2057902" name="019fb217-a8dc-75a7-a8c3-82288330cbdd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7805923" name="019fb218-30da-7e62-aec1-9ddf1e5c75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6715587" name="019fb218-30da-7e62-aec1-9ddf1e5c75ee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2168793" name="019fb218-5df4-7f7d-87ab-f76929cf82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4403737" name="019fb218-5df4-7f7d-87ab-f76929cf8228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73082779" name="019fb218-bc8f-7aaf-8e7a-e69c1cd0ee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0851654" name="019fb218-bc8f-7aaf-8e7a-e69c1cd0ee26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7534850" name="019fb218-d94e-71e1-8b7b-be491aec9b5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3579273" name="019fb218-d94e-71e1-8b7b-be491aec9b59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9240646" name="019fb219-297a-7d37-bcbe-e7cd4ebaf1e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8754415" name="019fb219-297a-7d37-bcbe-e7cd4ebaf1e4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6376288" name="019fb219-4328-7013-8446-4b71a2156f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6851792" name="019fb219-4328-7013-8446-4b71a2156f78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4628149" name="019fb219-a39c-76b4-a49d-07ddf07b37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5350478" name="019fb219-a39c-76b4-a49d-07ddf07b3794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4384940" name="019fb219-b47d-71f4-a0b2-75559e65779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426350" name="019fb219-b47d-71f4-a0b2-75559e65779b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6593903" name="019fb21b-9b40-7ee5-b64a-6cf784bb214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1285368" name="019fb21b-9b40-7ee5-b64a-6cf784bb2145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1252293" name="019fb21b-b416-7f29-8248-d7b8162d623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3208832" name="019fb21b-b416-7f29-8248-d7b8162d6235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992571" name="019fb221-935a-7a51-9169-e2650f8ff1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4256000" name="019fb221-935a-7a51-9169-e2650f8ff1f3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6867725" name="019fb221-ab64-7ca1-924c-6b0356150a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5315223" name="019fb221-ab64-7ca1-924c-6b0356150a37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Gartenhaus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Cusion Vinyl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0824011" name="019fb224-3311-728e-ad04-a5c32d50a9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4693158" name="019fb224-3311-728e-ad04-a5c32d50a930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3856993" name="019fb224-6ecc-7eee-aa46-e7cfb88d38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3736100" name="019fb224-6ecc-7eee-aa46-e7cfb88d3843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Gartenhaus / Holzlager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Dach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911632069" name="019fb224-db59-7102-b371-fc68809e769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3834764" name="019fb224-db59-7102-b371-fc68809e769f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5401394" name="019fb225-0519-7386-9a43-99470c6a447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1587278" name="019fb225-0519-7386-9a43-99470c6a447b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Gehrenstrasse 1, 8717 Benken</w:t>
          </w:r>
        </w:p>
        <w:p>
          <w:pPr>
            <w:spacing w:before="0" w:after="0"/>
          </w:pPr>
          <w:r>
            <w:t>1112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footer.xml" Type="http://schemas.openxmlformats.org/officeDocument/2006/relationships/footer" Id="rId46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