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Kirchstrasse 17, Glarus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956101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607068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