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315293" name="019fb2ab-8fd3-7835-b2f9-965fc4637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543886" name="019fb2ab-8fd3-7835-b2f9-965fc463701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9491535" name="019fb2ab-af6d-7eb1-8be5-9dd90f0c12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370977" name="019fb2ab-af6d-7eb1-8be5-9dd90f0c12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1529269" name="019fb2ac-4150-7e4e-8de3-caa8141764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075740" name="019fb2ac-4150-7e4e-8de3-caa8141764e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5718679" name="019fb2ac-65cc-732f-b882-e36a9b742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251742" name="019fb2ac-65cc-732f-b882-e36a9b74217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