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Lumeins 14, Trun</w:t>
          </w:r>
        </w:p>
        <w:p>
          <w:pPr>
            <w:spacing w:before="0" w:after="0"/>
          </w:pPr>
          <w:r>
            <w:t>1084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