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0845095" name="019f89b8-6249-74a4-a19d-3c49e787c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884794" name="019f89b8-6249-74a4-a19d-3c49e787c2b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2531348" name="019f89b8-7025-7775-bbc8-0c4e36af83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866411" name="019f89b8-7025-7775-bbc8-0c4e36af83d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6218775" name="019f89b9-7c57-70e1-9628-e65d0f048e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226030" name="019f89b9-7c57-70e1-9628-e65d0f048e4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4774601" name="019f89b9-9686-7735-bf38-85a37df55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929298" name="019f89b9-9686-7735-bf38-85a37df5510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Windpapier</w:t>
            </w:r>
          </w:p>
          <w:p>
            <w:pPr>
              <w:spacing w:before="0" w:after="0"/>
            </w:pPr>
            <w:r>
              <w:t>Aussenwände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662345" name="019f89c2-a4b5-7fdb-86c9-b17bd3229f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674050" name="019f89c2-a4b5-7fdb-86c9-b17bd3229fa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3889071" name="019f89c2-c448-7ac0-baf9-b0d9ade71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306481" name="019f89c2-c448-7ac0-baf9-b0d9ade71a7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349263" name="019f89c7-1ffa-7548-99bc-3a585a68e4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285252" name="019f89c7-1ffa-7548-99bc-3a585a68e4a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4000629" name="019f89c7-4636-7158-bf68-efccfcacda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064781" name="019f89c7-4636-7158-bf68-efccfcacda9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1119384" name="019f89c9-478a-783b-a183-011fbaa8bb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674652" name="019f89c9-478a-783b-a183-011fbaa8bbd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2769649" name="019f89c9-5c95-7153-8d3d-0080aaf225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703770" name="019f89c9-5c95-7153-8d3d-0080aaf2255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9713067" name="019f89cc-5c7c-7008-be3a-65a66d6e7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289476" name="019f89cc-5c7c-7008-be3a-65a66d6e791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207016" name="019f89cc-77fc-7891-bc6c-050bca5fa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626946" name="019f89cc-77fc-7891-bc6c-050bca5fa13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0648960" name="019f89cc-ec42-76f6-9802-389f855092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920472" name="019f89cc-ec42-76f6-9802-389f855092c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5656444" name="019f89cd-1994-7180-a29b-0d2f07d60e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065604" name="019f89cd-1994-7180-a29b-0d2f07d60e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alte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9362363" name="019f89cd-ce9b-7506-aaee-6351b566af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687875" name="019f89cd-ce9b-7506-aaee-6351b566af0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0963891" name="019f89cd-df64-79b5-b771-cb624fc23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451065" name="019f89cd-df64-79b5-b771-cb624fc2353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alte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564038" name="019f89ce-8bce-79a8-8daa-51fd9fa7af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511193" name="019f89ce-8bce-79a8-8daa-51fd9fa7afa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1605408" name="019f89ce-a0c5-777f-a332-700b42d0a3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629618" name="019f89ce-a0c5-777f-a332-700b42d0a34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9830985" name="019f89cf-7faa-70df-9afa-1dca8a918c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929091" name="019f89cf-7faa-70df-9afa-1dca8a918cc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5983280" name="019f89cf-9513-7840-92fb-2aa1e2d73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881790" name="019f89cf-9513-7840-92fb-2aa1e2d7322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114761" name="019f89df-23f4-75f2-b0de-420d4be1a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439189" name="019f89df-23f4-75f2-b0de-420d4be1a9a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5001107" name="019f89df-392c-76e9-8a01-9ad91e5ef5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162504" name="019f89df-392c-76e9-8a01-9ad91e5ef5d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186010" name="019f89e3-e853-75e4-9bda-dbfbffe70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738876" name="019f89e3-e853-75e4-9bda-dbfbffe7024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080772" name="019f89e4-1003-7ab0-9468-59387cba75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4764" name="019f89e4-1003-7ab0-9468-59387cba752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verleimt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1177858" name="019f89e9-cc4f-75c8-8982-ffa0e9d5d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42099" name="019f89e9-cc4f-75c8-8982-ffa0e9d5ddd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0754231" name="019f89e9-db3d-7a64-be64-0d5b5adc35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370890" name="019f89e9-db3d-7a64-be64-0d5b5adc35d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3883436" name="019f89ec-640e-743d-8450-1fb3980b17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845012" name="019f89ec-640e-743d-8450-1fb3980b171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8369951" name="019f89ec-7bae-7a9c-817f-6587adabcd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186467" name="019f89ec-7bae-7a9c-817f-6587adabcd7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lose verlegt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2255046" name="019f89c9-b116-72e6-a198-c0aada133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59371" name="019f89c9-b116-72e6-a198-c0aada1333f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3713113" name="019f89c9-d5c1-71ba-9428-bbac49f7fd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984673" name="019f89c9-d5c1-71ba-9428-bbac49f7fd9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Lumeins 14, Trun</w:t>
          </w:r>
        </w:p>
        <w:p>
          <w:pPr>
            <w:spacing w:before="0" w:after="0"/>
          </w:pPr>
          <w:r>
            <w:t>1084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