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2346801" name="019f88c3-2393-7f3e-baef-6fb6e4cd1b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069649" name="019f88c3-2393-7f3e-baef-6fb6e4cd1b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1785883" name="019f88c3-3c72-7ab4-9901-b01479dee7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421618" name="019f88c3-3c72-7ab4-9901-b01479dee73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003372" name="019f88c5-ba80-7a30-9f82-132bb5c850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155429" name="019f88c5-ba80-7a30-9f82-132bb5c850d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632422" name="019f88c5-d128-7a74-9f0a-4d1b8caace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76049" name="019f88c5-d128-7a74-9f0a-4d1b8caaceb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2148180" name="019f88c7-1cb9-7a6b-badc-4d131c49f8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729223" name="019f88c7-1cb9-7a6b-badc-4d131c49f87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8775860" name="019f88c7-632c-7f7b-8c97-450147a02a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02178" name="019f88c7-632c-7f7b-8c97-450147a02af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7912299" name="019f88c8-1215-7adc-8af1-3597dfa1d2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259084" name="019f88c8-1215-7adc-8af1-3597dfa1d2b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3427125" name="019f88c8-259e-7faf-9ac5-e714ca64a5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35465" name="019f88c8-259e-7faf-9ac5-e714ca64a5d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2100094" name="019f88c9-51a0-7ecf-8772-1180746f6f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651060" name="019f88c9-51a0-7ecf-8772-1180746f6fa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968803" name="019f88c9-7c49-7746-af92-2e50da1cd9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279812" name="019f88c9-7c49-7746-af92-2e50da1cd94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3902282" name="019f88ca-770a-7be3-a021-7649499df3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800654" name="019f88ca-770a-7be3-a021-7649499df34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0296764" name="019f88ca-95c6-7391-8c72-9d415ae7a4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191451" name="019f88ca-95c6-7391-8c72-9d415ae7a49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3243467" name="019f88cb-da15-7d00-b135-d9ae05a18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464315" name="019f88cb-da15-7d00-b135-d9ae05a1858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5452507" name="019f88cc-0e57-71d3-95a2-56cd6caf7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838134" name="019f88cc-0e57-71d3-95a2-56cd6caf771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1539298" name="019f88cc-6ab3-7cb9-a701-16836a9f4b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952778" name="019f88cc-6ab3-7cb9-a701-16836a9f4bf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0117042" name="019f88cc-a695-7d6d-84e1-4181da0f4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346440" name="019f88cc-a695-7d6d-84e1-4181da0f469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7344418" name="019f88cd-4bc0-7ed8-b88b-4bcbea929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238467" name="019f88cd-4bc0-7ed8-b88b-4bcbea92925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4843302" name="019f88cd-617b-790d-97c6-7c1a513c6f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29097" name="019f88cd-617b-790d-97c6-7c1a513c6fd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einschichtiger Belag inkl. Kleber</w:t>
            </w:r>
          </w:p>
          <w:p>
            <w:pPr>
              <w:spacing w:before="0" w:after="0"/>
            </w:pPr>
            <w:r>
              <w:t>Boden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9093303" name="019f88ce-9168-739a-af49-0b6e327db2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691263" name="019f88ce-9168-739a-af49-0b6e327db21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0044615" name="019f88ce-d917-70ea-ae4d-f94b21603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31906" name="019f88ce-d917-70ea-ae4d-f94b21603ba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9785843" name="019f88d7-84aa-730e-a2a0-616161304f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816884" name="019f88d7-84aa-730e-a2a0-616161304f5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4889451" name="019f88d7-9a3f-79af-b2c5-276cb43b98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463905" name="019f88d7-9a3f-79af-b2c5-276cb43b98b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3188470" name="019f88ea-52ac-7663-bb49-5f26721879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399375" name="019f88ea-52ac-7663-bb49-5f26721879d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1993702" name="019f88ea-6874-7ccd-a8e3-5e7f62519b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560621" name="019f88ea-6874-7ccd-a8e3-5e7f62519b5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610874" name="019f88ea-9257-7dd2-a8ed-0713b22d0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450234" name="019f88ea-9257-7dd2-a8ed-0713b22d08c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3519335" name="019f88ea-a79b-718b-ae50-e7d2366c2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928499" name="019f88ea-a79b-718b-ae50-e7d2366c2e5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 Reichsgasse 29,1.OG, 7000 Chur, Kuoni</w:t>
          </w:r>
        </w:p>
        <w:p>
          <w:pPr>
            <w:spacing w:before="0" w:after="0"/>
          </w:pPr>
          <w:r>
            <w:t>1035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