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829936" name="019f88c3-2393-7f3e-baef-6fb6e4cd1b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9092764" name="019f88c3-2393-7f3e-baef-6fb6e4cd1b0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2399913" name="019f88c3-3c72-7ab4-9901-b01479dee7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2159355" name="019f88c3-3c72-7ab4-9901-b01479dee73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4880910" name="019f88c5-ba80-7a30-9f82-132bb5c850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580014" name="019f88c5-ba80-7a30-9f82-132bb5c850d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6558293" name="019f88c5-d128-7a74-9f0a-4d1b8caace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4219262" name="019f88c5-d128-7a74-9f0a-4d1b8caaceb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3746385" name="019f88c7-1cb9-7a6b-badc-4d131c49f8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568754" name="019f88c7-1cb9-7a6b-badc-4d131c49f87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4043776" name="019f88c7-632c-7f7b-8c97-450147a02a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8066293" name="019f88c7-632c-7f7b-8c97-450147a02af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2203340" name="019f88c8-1215-7adc-8af1-3597dfa1d2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3192941" name="019f88c8-1215-7adc-8af1-3597dfa1d2b5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5880775" name="019f88c8-259e-7faf-9ac5-e714ca64a5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470325" name="019f88c8-259e-7faf-9ac5-e714ca64a5d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1643274" name="019f88c9-51a0-7ecf-8772-1180746f6f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0130404" name="019f88c9-51a0-7ecf-8772-1180746f6fa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7207342" name="019f88c9-7c49-7746-af92-2e50da1cd9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4524782" name="019f88c9-7c49-7746-af92-2e50da1cd94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und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2016342" name="019f88ca-770a-7be3-a021-7649499df3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4730337" name="019f88ca-770a-7be3-a021-7649499df34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3540730" name="019f88ca-95c6-7391-8c72-9d415ae7a4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1355525" name="019f88ca-95c6-7391-8c72-9d415ae7a49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7795367" name="019f88cb-da15-7d00-b135-d9ae05a185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9413719" name="019f88cb-da15-7d00-b135-d9ae05a18589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5724715" name="019f88cc-0e57-71d3-95a2-56cd6caf77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4820351" name="019f88cc-0e57-71d3-95a2-56cd6caf771a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242085" name="019f88cc-6ab3-7cb9-a701-16836a9f4b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6413021" name="019f88cc-6ab3-7cb9-a701-16836a9f4bf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2486554" name="019f88cc-a695-7d6d-84e1-4181da0f46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938584" name="019f88cc-a695-7d6d-84e1-4181da0f469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und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78844" name="019f88cd-4bc0-7ed8-b88b-4bcbea929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052822" name="019f88cd-4bc0-7ed8-b88b-4bcbea92925c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5643690" name="019f88cd-617b-790d-97c6-7c1a513c6f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5366004" name="019f88cd-617b-790d-97c6-7c1a513c6fd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Sauna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einschichtiger Belag inkl. Kleber</w:t>
            </w:r>
          </w:p>
          <w:p>
            <w:pPr>
              <w:spacing w:before="0" w:after="0"/>
            </w:pPr>
            <w:r>
              <w:t>Boden und 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4564476" name="019f88ce-9168-739a-af49-0b6e327db2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0208434" name="019f88ce-9168-739a-af49-0b6e327db21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4504878" name="019f88ce-d917-70ea-ae4d-f94b21603b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9588333" name="019f88ce-d917-70ea-ae4d-f94b21603ba7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8728906" name="019f88d7-84aa-730e-a2a0-616161304f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7757581" name="019f88d7-84aa-730e-a2a0-616161304f5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2671959" name="019f88d7-9a3f-79af-b2c5-276cb43b98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8483211" name="019f88d7-9a3f-79af-b2c5-276cb43b98bb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4468264" name="019f88ea-52ac-7663-bb49-5f26721879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7398901" name="019f88ea-52ac-7663-bb49-5f26721879db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6442968" name="019f88ea-6874-7ccd-a8e3-5e7f62519b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3050769" name="019f88ea-6874-7ccd-a8e3-5e7f62519b5c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9453115" name="019f88ea-9257-7dd2-a8ed-0713b22d08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1474313" name="019f88ea-9257-7dd2-a8ed-0713b22d08cf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0161304" name="019f88ea-a79b-718b-ae50-e7d2366c2e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4137780" name="019f88ea-a79b-718b-ae50-e7d2366c2e56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 Reichsgasse 29,1.OG, 7000 Chur, Kuoni</w:t>
          </w:r>
        </w:p>
        <w:p>
          <w:pPr>
            <w:spacing w:before="0" w:after="0"/>
          </w:pPr>
          <w:r>
            <w:t>1035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footer.xml" Type="http://schemas.openxmlformats.org/officeDocument/2006/relationships/footer" Id="rId3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