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LAP/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lose verlegt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verleimt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