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8316562" name="019f89b8-6249-74a4-a19d-3c49e787c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963053" name="019f89b8-6249-74a4-a19d-3c49e787c2b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5559405" name="019f89b8-7025-7775-bbc8-0c4e36af83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019547" name="019f89b8-7025-7775-bbc8-0c4e36af83d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2131408" name="019f89b9-7c57-70e1-9628-e65d0f048e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910965" name="019f89b9-7c57-70e1-9628-e65d0f048e4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7366108" name="019f89b9-9686-7735-bf38-85a37df55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011240" name="019f89b9-9686-7735-bf38-85a37df5510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Windpapier</w:t>
            </w:r>
          </w:p>
          <w:p>
            <w:pPr>
              <w:spacing w:before="0" w:after="0"/>
            </w:pPr>
            <w:r>
              <w:t>Aussenwände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8215813" name="019f89c2-a4b5-7fdb-86c9-b17bd3229f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875969" name="019f89c2-a4b5-7fdb-86c9-b17bd3229fa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8941880" name="019f89c2-c448-7ac0-baf9-b0d9ade71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796706" name="019f89c2-c448-7ac0-baf9-b0d9ade71a7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4969720" name="019f89c7-1ffa-7548-99bc-3a585a68e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679712" name="019f89c7-1ffa-7548-99bc-3a585a68e4a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2691480" name="019f89c7-4636-7158-bf68-efccfcacda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030185" name="019f89c7-4636-7158-bf68-efccfcacda9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591385" name="019f89c9-478a-783b-a183-011fbaa8b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731906" name="019f89c9-478a-783b-a183-011fbaa8bbd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2571538" name="019f89c9-5c95-7153-8d3d-0080aaf225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865061" name="019f89c9-5c95-7153-8d3d-0080aaf2255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5936858" name="019f89cc-5c7c-7008-be3a-65a66d6e7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785604" name="019f89cc-5c7c-7008-be3a-65a66d6e791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1525673" name="019f89cc-77fc-7891-bc6c-050bca5fa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463651" name="019f89cc-77fc-7891-bc6c-050bca5fa13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0715559" name="019f89cc-ec42-76f6-9802-389f855092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450474" name="019f89cc-ec42-76f6-9802-389f855092c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5350740" name="019f89cd-1994-7180-a29b-0d2f07d60e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117399" name="019f89cd-1994-7180-a29b-0d2f07d60e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3806852" name="019f89cd-ce9b-7506-aaee-6351b566af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509354" name="019f89cd-ce9b-7506-aaee-6351b566af0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3797927" name="019f89cd-df64-79b5-b771-cb624fc23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903744" name="019f89cd-df64-79b5-b771-cb624fc2353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0368578" name="019f89ce-8bce-79a8-8daa-51fd9fa7af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785957" name="019f89ce-8bce-79a8-8daa-51fd9fa7afa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2868897" name="019f89ce-a0c5-777f-a332-700b42d0a3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22505" name="019f89ce-a0c5-777f-a332-700b42d0a34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62398" name="019f89cf-7faa-70df-9afa-1dca8a918c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448049" name="019f89cf-7faa-70df-9afa-1dca8a918cc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1002257" name="019f89cf-9513-7840-92fb-2aa1e2d73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24715" name="019f89cf-9513-7840-92fb-2aa1e2d7322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566646" name="019f89df-23f4-75f2-b0de-420d4be1a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421521" name="019f89df-23f4-75f2-b0de-420d4be1a9a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0655781" name="019f89df-392c-76e9-8a01-9ad91e5ef5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182096" name="019f89df-392c-76e9-8a01-9ad91e5ef5d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3021673" name="019f89e3-e853-75e4-9bda-dbfbffe70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978182" name="019f89e3-e853-75e4-9bda-dbfbffe7024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8477200" name="019f89e4-1003-7ab0-9468-59387cba75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456050" name="019f89e4-1003-7ab0-9468-59387cba752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2543626" name="019f89e9-cc4f-75c8-8982-ffa0e9d5d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32830" name="019f89e9-cc4f-75c8-8982-ffa0e9d5ddd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280215" name="019f89e9-db3d-7a64-be64-0d5b5adc3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228098" name="019f89e9-db3d-7a64-be64-0d5b5adc35d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6370047" name="019f89ec-640e-743d-8450-1fb3980b17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613995" name="019f89ec-640e-743d-8450-1fb3980b171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5050297" name="019f89ec-7bae-7a9c-817f-6587adabcd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424005" name="019f89ec-7bae-7a9c-817f-6587adabcd7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lose verlegt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6584892" name="019f89c9-b116-72e6-a198-c0aada133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195311" name="019f89c9-b116-72e6-a198-c0aada1333f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2794169" name="019f89c9-d5c1-71ba-9428-bbac49f7fd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327417" name="019f89c9-d5c1-71ba-9428-bbac49f7fd9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Lumeins 14, Trun</w:t>
          </w:r>
        </w:p>
        <w:p>
          <w:pPr>
            <w:spacing w:before="0" w:after="0"/>
          </w:pPr>
          <w:r>
            <w:t>1084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