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Plantaweg 13, 7000 Chur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1046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93236905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01153553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