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11394418" name="019fa29d-64a0-75f0-a503-ce691a61a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7436925" name="019fa29d-64a0-75f0-a503-ce691a61af3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07294" name="019fa29d-854b-74e8-a101-395cf4858e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6060839" name="019fa29d-854b-74e8-a101-395cf4858e0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05548529" name="019fa29f-9607-7fb7-a027-edd6b9c230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930491" name="019fa29f-9607-7fb7-a027-edd6b9c230b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75056713" name="019fa2a1-1234-7548-9829-c7207deeb7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6743686" name="019fa2a1-1234-7548-9829-c7207deeb74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3831490" name="019fa2a3-5f1b-73e7-84fa-a805527328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2430623" name="019fa2a3-5f1b-73e7-84fa-a805527328d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69291173" name="019fa2a3-882e-7996-81a4-c27be2c9fe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0136299" name="019fa2a3-882e-7996-81a4-c27be2c9fe2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3420935" name="019fa2a3-f323-7f07-a94d-9f545d42d7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6312161" name="019fa2a3-f323-7f07-a94d-9f545d42d77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29707459" name="019fa2a4-1881-701d-b852-c89d290b138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9514955" name="019fa2a4-1881-701d-b852-c89d290b138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60058903" name="019fa2a4-84d1-75e1-8868-452b23b0f9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3893258" name="019fa2a4-84d1-75e1-8868-452b23b0f9d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86601018" name="019fa2a4-9b6f-7f4a-af9b-880e6f85af3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104808" name="019fa2a4-9b6f-7f4a-af9b-880e6f85af3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Anschlagkitt</w:t>
            </w:r>
          </w:p>
          <w:p>
            <w:pPr>
              <w:spacing w:before="0" w:after="0"/>
            </w:pPr>
            <w:r>
              <w:t>Fensterflügel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91281925" name="019fa2a5-1ee5-77da-92a2-b0d8a39ca2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8654512" name="019fa2a5-1ee5-77da-92a2-b0d8a39ca20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43907644" name="019fa2a5-33aa-7230-a856-f491b111f23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030175" name="019fa2a5-33aa-7230-a856-f491b111f23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57640908" name="019fa2aa-d09c-7869-a626-8ba195f5f1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9762141" name="019fa2aa-d09c-7869-a626-8ba195f5f17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2289493" name="019fa2aa-e941-755c-9771-f8e0853635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4935005" name="019fa2aa-e941-755c-9771-f8e085363589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Plantaweg 13, 7000 Chur</w:t>
          </w:r>
        </w:p>
        <w:p>
          <w:pPr>
            <w:spacing w:before="0" w:after="0"/>
          </w:pPr>
          <w:r>
            <w:t>1046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