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Burgweg 13, 8162 Steinmaur,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375839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4845697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