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666136" name="019fadec-a183-7347-89b8-407065fe3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17887" name="019fadec-a183-7347-89b8-407065fe32f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1155057" name="019faded-3df7-713f-8f9d-5e71370d8d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803859" name="019faded-3df7-713f-8f9d-5e71370d8d5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1886413" name="019fadee-04ba-7f2c-8a56-febb620701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0688" name="019fadee-04ba-7f2c-8a56-febb620701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722117" name="019fadee-32c6-7f76-ad81-bffa7a816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846983" name="019fadee-32c6-7f76-ad81-bffa7a81647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339987" name="019fadee-c130-7ae0-8433-1258252868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024328" name="019fadee-c130-7ae0-8433-12582528685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2094362" name="019fadee-dc66-71ae-8c57-7b5bf0912b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423519" name="019fadee-dc66-71ae-8c57-7b5bf0912b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9559100" name="019fadef-462f-7d71-93f8-101e6be78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697171" name="019fadef-462f-7d71-93f8-101e6be789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976850" name="019fadef-860c-7cfd-ae83-7c057f4b5c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835599" name="019fadef-860c-7cfd-ae83-7c057f4b5c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9781662" name="019fadef-fee6-7c9d-908d-ff3ade68ef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655633" name="019fadef-fee6-7c9d-908d-ff3ade68ef9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224708" name="019fadf0-2879-75dc-bc09-c32968d8d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586041" name="019fadf0-2879-75dc-bc09-c32968d8d4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011874" name="019fadf0-d4a2-79c1-b52d-0aac97e3c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330598" name="019fadf0-d4a2-79c1-b52d-0aac97e3c2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1832795" name="019fadf1-1267-7d8a-8452-29c58cf333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918275" name="019fadf1-1267-7d8a-8452-29c58cf3335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002283" name="019fadf1-a65f-7fe9-b32e-93ef6ac34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76523" name="019fadf1-a65f-7fe9-b32e-93ef6ac3402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312526" name="019fadf1-b4d7-775d-9128-2548808c3e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691780" name="019fadf1-b4d7-775d-9128-2548808c3ec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643744" name="019fadf1-f3ff-7b1c-a0e0-54ea44e058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516851" name="019fadf1-f3ff-7b1c-a0e0-54ea44e0585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2479607" name="019fadf2-2079-79e9-9043-ca7e8afc1f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499415" name="019fadf2-2079-79e9-9043-ca7e8afc1f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901656" name="019fae08-d454-7a68-b7f9-34671df1f4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836968" name="019fae08-d454-7a68-b7f9-34671df1f4a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4850387" name="019fae08-fc60-7906-8922-9b63299df6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483538" name="019fae08-fc60-7906-8922-9b63299df6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5776929" name="019fae0b-5cb9-7b98-b859-9a36e4e1fe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442515" name="019fae0b-5cb9-7b98-b859-9a36e4e1feb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940373" name="019fae0b-68d2-7f91-b18a-f8227961d0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749777" name="019fae0b-68d2-7f91-b18a-f8227961d0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4875693" name="019fae0e-1cc5-716a-ae18-deb9e22c2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093370" name="019fae0e-1cc5-716a-ae18-deb9e22c2ee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420903" name="019fae0d-ff8e-7d48-a3f8-203c3a721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604203" name="019fae0d-ff8e-7d48-a3f8-203c3a721b7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0177690" name="019fae0d-0767-7149-8e26-1b58a9d6a1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412451" name="019fae0d-0767-7149-8e26-1b58a9d6a10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793790" name="019fae0d-1867-766d-8ed3-f5c67ecf2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327110" name="019fae0d-1867-766d-8ed3-f5c67ecf2a1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024860" name="019fae12-0c6d-7bb4-8a3f-740a76c78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520951" name="019fae12-0c6d-7bb4-8a3f-740a76c7883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7854488" name="019fae12-410d-73d0-bb05-08105e15e2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73127" name="019fae12-410d-73d0-bb05-08105e15e2a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764297" name="019fae23-a33b-7a03-8781-f63fd09ea7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982722" name="019fae23-a33b-7a03-8781-f63fd09ea7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071189" name="019fae23-b237-77e0-a486-ea12d32f4e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354529" name="019fae23-b237-77e0-a486-ea12d32f4e6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Burgweg 13, 8162 Steinmaur, Schweiz</w:t>
          </w:r>
        </w:p>
        <w:p>
          <w:pPr>
            <w:spacing w:before="0" w:after="0"/>
          </w:pPr>
          <w:r>
            <w:t>1105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