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Mythenstrasse 8, 5430 Wettingen,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1110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8270953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7846474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