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0632321" name="019fae6c-f8ac-78e9-9bb5-3ddefa4e1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789992" name="019fae6c-f8ac-78e9-9bb5-3ddefa4e16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3659626" name="019fae6c-e179-743a-b467-8c172448f1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655210" name="019fae6c-e179-743a-b467-8c172448f18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961939" name="019fae6d-74a7-747f-85fb-0730de0a89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337909" name="019fae6d-74a7-747f-85fb-0730de0a89e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4682426" name="019fae6d-850a-7fb0-bf30-8fcf9f5793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776035" name="019fae6d-850a-7fb0-bf30-8fcf9f5793b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4562003" name="019fae6e-2eaa-7dd5-b7fd-e879d913ce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996996" name="019fae6e-2eaa-7dd5-b7fd-e879d913ce0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9366608" name="019fae6e-41e7-7e92-9d73-6646c5164a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351118" name="019fae6e-41e7-7e92-9d73-6646c5164a2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6128898" name="019fae6e-e3c4-7c18-b245-c6eebaa434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417030" name="019fae6e-e3c4-7c18-b245-c6eebaa4348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3495992" name="019fae6e-fe9c-7200-bcbd-e804f8e7be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869244" name="019fae6e-fe9c-7200-bcbd-e804f8e7be3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5739633" name="019fae6f-3afc-7bec-acbc-bf1b35507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870538" name="019fae6f-3afc-7bec-acbc-bf1b3550701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2938602" name="019fae6f-52d4-747d-a0c3-2cbc49b499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502892" name="019fae6f-52d4-747d-a0c3-2cbc49b4993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5092839" name="019fae87-9fd2-7d94-8e7a-07704a74a1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576292" name="019fae87-9fd2-7d94-8e7a-07704a74a11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5482885" name="019fae87-b527-7caa-b7a5-04f5dd27db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721854" name="019fae87-b527-7caa-b7a5-04f5dd27db9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6848170" name="019fae88-57e2-78c2-ab1f-83e0a208c9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772138" name="019fae88-57e2-78c2-ab1f-83e0a208c96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8835242" name="019fae88-6a52-7da4-91d5-ccba07aa3c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728447" name="019fae88-6a52-7da4-91d5-ccba07aa3cb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Abdichtungsbahn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0781550" name="019fae88-e0d3-71bd-b66d-72dd626572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512152" name="019fae88-e0d3-71bd-b66d-72dd6265728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7420408" name="019fae88-f8b0-79a6-992f-35a8272be7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496931" name="019fae88-f8b0-79a6-992f-35a8272be7d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6157527" name="019fae8b-8514-7b0f-9b71-31fd740fb5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913811" name="019fae8b-8514-7b0f-9b71-31fd740fb55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0681503" name="019fae8b-9bd8-70d3-ba28-3f3055545e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48016" name="019fae8b-9bd8-70d3-ba28-3f3055545e9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5860013" name="019fae8c-242e-71fd-aa3d-dd7eba544e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45450" name="019fae8c-242e-71fd-aa3d-dd7eba544e7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1762467" name="019fae8c-339e-7b5c-aa25-95e53f071a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898198" name="019fae8c-339e-7b5c-aa25-95e53f071a3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Ranhmen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3612059" name="019fae8f-312c-7158-80e8-729d59154a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502073" name="019fae8f-312c-7158-80e8-729d59154a0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1549487" name="019fae8f-5f27-7d08-90e1-0b3b904533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330941" name="019fae8f-5f27-7d08-90e1-0b3b9045337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1535780" name="019fae98-7acf-79d7-82b2-12479515fe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477704" name="019fae98-7acf-79d7-82b2-12479515fed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7362451" name="019fae98-936b-712b-b53a-0eac6de81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580152" name="019fae98-936b-712b-b53a-0eac6de8139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und Küche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5724067" name="019fae99-150c-77ca-a301-6fb2e95105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329808" name="019fae99-150c-77ca-a301-6fb2e95105b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0352860" name="019fae99-2306-714c-9397-71ab5fdae2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204981" name="019fae99-2306-714c-9397-71ab5fdae2e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1001980" name="019fae99-ba73-716c-a2c8-26a455f895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696957" name="019fae99-ba73-716c-a2c8-26a455f895c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7236879" name="019fae99-f500-7f16-a91b-50b44a50a6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131286" name="019fae99-f500-7f16-a91b-50b44a50a6d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5132261" name="019fae9a-521f-7469-b419-d0e12d0ec1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477390" name="019fae9a-521f-7469-b419-d0e12d0ec1e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9388930" name="019fae9a-6a3d-72b1-a6f6-ea87e29f4a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824953" name="019fae9a-6a3d-72b1-a6f6-ea87e29f4a6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4707915" name="019fae9a-9ec7-7bb0-b97f-8041d4771c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514169" name="019fae9a-9ec7-7bb0-b97f-8041d4771cb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2981206" name="019fae9a-b101-7b5d-80e9-827287fc36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908659" name="019fae9a-b101-7b5d-80e9-827287fc361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1360482" name="019fae9a-f4b3-7c6b-827a-99faec7425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564908" name="019fae9a-f4b3-7c6b-827a-99faec7425b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5117716" name="019fae9b-0b8f-716d-92eb-238b1e45ca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614812" name="019fae9b-0b8f-716d-92eb-238b1e45ca4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8725708" name="019fae9c-ca11-7b7e-8c3a-7f54fa1ed9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476335" name="019fae9c-ca11-7b7e-8c3a-7f54fa1ed9a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4666339" name="019fae9c-e10c-7fd6-9981-6b14815174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063748" name="019fae9c-e10c-7fd6-9981-6b148151747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9839077" name="019fae9d-6942-7b47-a36a-e452fd68c4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551013" name="019fae9d-6942-7b47-a36a-e452fd68c4c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4969188" name="019fae9d-8be8-789f-be1d-16f5beadb1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621572" name="019fae9d-8be8-789f-be1d-16f5beadb15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2503593" name="019fae9d-f7aa-7f7d-ab8e-e7c665c82c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207346" name="019fae9d-f7aa-7f7d-ab8e-e7c665c82cc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8253354" name="019fae9e-0b79-794a-bad0-6e88fcd8c7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175534" name="019fae9e-0b79-794a-bad0-6e88fcd8c7cf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4143683" name="019fae9e-7558-7328-9d8a-ab37267aee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461110" name="019fae9e-7558-7328-9d8a-ab37267aeeaf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0916569" name="019fae9e-8ebe-7cd2-babc-6c4e18d994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378406" name="019fae9e-8ebe-7cd2-babc-6c4e18d994b9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8460083" name="019faea9-1fa4-7818-b26f-3ec10455c0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481974" name="019faea9-1fa4-7818-b26f-3ec10455c09e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5778522" name="019faea9-40a6-78eb-92b9-a0280c1330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728394" name="019faea9-40a6-78eb-92b9-a0280c13302f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bituminöser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985754" name="019faea6-624c-76c4-99a1-d7617a91a1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038940" name="019faea6-624c-76c4-99a1-d7617a91a1a5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5449144" name="019faea6-991c-717a-9c6b-14c47aa38f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090509" name="019faea6-991c-717a-9c6b-14c47aa38f2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Mythenstrasse 8, 5430 Wettingen, Schweiz</w:t>
          </w:r>
        </w:p>
        <w:p>
          <w:pPr>
            <w:spacing w:before="0" w:after="0"/>
          </w:pPr>
          <w:r>
            <w:t>1110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