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0793565" name="019fac88-e509-7048-9add-9dba1bd0f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093022" name="019fac88-e509-7048-9add-9dba1bd0f8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4582070" name="019fac88-fae2-78ef-a054-a60291f74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895926" name="019fac88-fae2-78ef-a054-a60291f74ea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544353" name="019fac8d-09f5-72b7-918c-68bdced2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275429" name="019fac8d-09f5-72b7-918c-68bdced269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137667" name="019fac8d-26db-7e31-9707-ab16c2409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900899" name="019fac8d-26db-7e31-9707-ab16c240916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391724" name="019fac8d-bfa7-73b0-8db9-64fde439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75644" name="019fac8d-bfa7-73b0-8db9-64fde439eb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2841287" name="019fac8d-f1a0-7800-a344-5f44db68c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214989" name="019fac8d-f1a0-7800-a344-5f44db68cb6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354945" name="019fac8f-fa53-7369-8ebd-9dab53e1f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273409" name="019fac8f-fa53-7369-8ebd-9dab53e1f4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756862" name="019fac90-279f-77b9-ac0e-09e496269e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290238" name="019fac90-279f-77b9-ac0e-09e496269ec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403172" name="019fac90-ddd7-7dab-a358-086ed61b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298519" name="019fac90-ddd7-7dab-a358-086ed61b1eb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974374" name="019fac90-f58d-7469-97ce-fb1a67e86a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564146" name="019fac90-f58d-7469-97ce-fb1a67e86a7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38275" name="019fac92-f857-7411-a3b1-4a20b63eb3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748037" name="019fac92-f857-7411-a3b1-4a20b63eb3e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341046" name="019fac93-13ca-77bd-8239-ce8c9f632a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508167" name="019fac93-13ca-77bd-8239-ce8c9f632ae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7864640" name="019fac94-8db0-733d-a5d8-8d203cd2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132094" name="019fac94-8db0-733d-a5d8-8d203cd2e03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954751" name="019fac94-9eb9-7b5b-85bb-6448b1b17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26288" name="019fac94-9eb9-7b5b-85bb-6448b1b1772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949404" name="019fac9f-9c6c-757e-8c63-6eaa4e02d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684219" name="019fac9f-9c6c-757e-8c63-6eaa4e02daa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037278" name="019fac9f-bcb6-7080-8a21-8f3691c92c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49098" name="019fac9f-bcb6-7080-8a21-8f3691c92c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5217" name="019faca0-4a5c-743d-b677-0d53398e7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35300" name="019faca0-4a5c-743d-b677-0d53398e74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684763" name="019faca0-79f6-77df-a4a9-a43514ed4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36774" name="019faca0-79f6-77df-a4a9-a43514ed42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864172" name="019faca1-06a3-7f8a-8a21-2d1c1afc5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891919" name="019faca1-06a3-7f8a-8a21-2d1c1afc51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672226" name="019faca1-1371-7a6e-b023-19759c3fcc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79301" name="019faca1-1371-7a6e-b023-19759c3fccb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641973" name="019faca2-53a7-77fb-89d6-ba303e94ba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221055" name="019faca2-53a7-77fb-89d6-ba303e94ba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018779" name="019faca2-6924-74d4-b2dd-ffae995d4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902914" name="019faca2-6924-74d4-b2dd-ffae995d4ad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037244" name="019faca2-e0c4-73a6-9322-f09ed41f8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879117" name="019faca2-e0c4-73a6-9322-f09ed41f8f7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092712" name="019faca3-2150-73cb-b174-817c25e3b2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065192" name="019faca3-2150-73cb-b174-817c25e3b2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986162" name="019faca3-be7b-72d0-a08f-1529a3215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045508" name="019faca3-be7b-72d0-a08f-1529a3215bf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1782587" name="019faca3-d715-754f-a978-6c4b96670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11492" name="019faca3-d715-754f-a978-6c4b96670da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2.OG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59297" name="019faca4-2287-7dc6-8574-eefc2ed24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047590" name="019faca4-2287-7dc6-8574-eefc2ed2459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046545" name="019faca4-38ff-7faa-bea9-41f21dead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181654" name="019faca4-38ff-7faa-bea9-41f21dead1c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970841" name="019faca6-7c95-7158-ab0e-f528eeeb5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343724" name="019faca6-7c95-7158-ab0e-f528eeeb53a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80430" name="019faca6-9aab-7030-a932-5c7747a2dd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083169" name="019faca6-9aab-7030-a932-5c7747a2dd6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694616" name="019faca8-7aac-741d-861d-62b447c3b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577067" name="019faca8-7aac-741d-861d-62b447c3b2d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03542" name="019faca8-8c0a-785f-b023-d87b46b89f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76450" name="019faca8-8c0a-785f-b023-d87b46b89f4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446933" name="019faca8-f273-7462-b622-53fc18a44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429330" name="019faca8-f273-7462-b622-53fc18a442d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369989" name="019faca9-3a99-7a2a-bd16-5098158a80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597469" name="019faca9-3a99-7a2a-bd16-5098158a80a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566282" name="019facab-0d13-797b-8d51-2415eb005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098000" name="019facab-0d13-797b-8d51-2415eb005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415853" name="019facab-4c96-7a6d-9c20-add84e2be5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770130" name="019facab-4c96-7a6d-9c20-add84e2be5e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712603" name="019facac-6624-7571-8d24-53a34de56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90866" name="019facac-6624-7571-8d24-53a34de563e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441450" name="019facac-7e3c-74fa-8cc1-a539e682a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290831" name="019facac-7e3c-74fa-8cc1-a539e682afc6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048455" name="019facad-6ba5-7008-a297-daca2dddb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280810" name="019facad-6ba5-7008-a297-daca2dddbaf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502659" name="019facad-9e48-7fee-b579-5d395091dc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66335" name="019facad-9e48-7fee-b579-5d395091dc0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rechts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94922" name="019facad-f2a2-784a-9a04-6c86db680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321035" name="019facad-f2a2-784a-9a04-6c86db680e5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099935" name="019facae-3407-7be8-9501-e457f410c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35392" name="019facae-3407-7be8-9501-e457f410cbe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100140" name="019facb1-c662-7d85-b484-346ad61e2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829745" name="019facb1-c662-7d85-b484-346ad61e221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149184" name="019facb1-d514-71a7-a44a-8a52de566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585458" name="019facb1-d514-71a7-a44a-8a52de566e9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057994" name="019facb5-0aee-77ae-b33f-3238c405b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553310" name="019facb5-0aee-77ae-b33f-3238c405bedb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93185" name="019facb5-1d40-74d5-83e4-ef0cf3a81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383180" name="019facb5-1d40-74d5-83e4-ef0cf3a81f90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31551" name="019facb5-9f4f-7d7c-874b-c7adba2df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984958" name="019facb5-9f4f-7d7c-874b-c7adba2df87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424168" name="019facb5-b809-7e2a-9d44-42618d7c72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05736" name="019facb5-b809-7e2a-9d44-42618d7c72e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549134" name="019facb6-6774-7aa2-b6cb-2aab8622b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12556" name="019facb6-6774-7aa2-b6cb-2aab8622b16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6057992" name="019facb6-7b83-7f66-90db-353ad3dc8c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856286" name="019facb6-7b83-7f66-90db-353ad3dc8c0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6603951" name="019facb7-08ac-7cb9-93ae-b536dfa5d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18509" name="019facb7-08ac-7cb9-93ae-b536dfa5dba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878839" name="019facb7-47ff-75bc-8c72-43296db74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15119" name="019facb7-47ff-75bc-8c72-43296db740d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6418708" name="019facb7-a356-7156-b68a-abbe72975e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4154" name="019facb7-a356-7156-b68a-abbe72975e7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612166" name="019facb7-b78f-779c-b1f1-debc90965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590392" name="019facb7-b78f-779c-b1f1-debc90965d7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2, 1.OG,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328406" name="019facb7-f524-7640-ac9b-4d3277459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054204" name="019facb7-f524-7640-ac9b-4d3277459fd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429794" name="019facb8-0c29-7b6f-863e-f91ef3d627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610150" name="019facb8-0c29-7b6f-863e-f91ef3d6273f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1280641" name="019facbb-b363-74b8-9b29-84cbc3f61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797840" name="019facbb-b363-74b8-9b29-84cbc3f613c5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806373" name="019facbb-d15a-7715-b0f4-681daa327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33128" name="019facbb-d15a-7715-b0f4-681daa32745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467832" name="019facbd-6b0b-7dd0-bd8d-cbe89510b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322442" name="019facbd-6b0b-7dd0-bd8d-cbe89510b99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561242" name="019facbd-845b-7b1c-917a-01d4dc78a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983648" name="019facbd-845b-7b1c-917a-01d4dc78abc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 ,EG, links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625671" name="019facbe-0049-7e6a-ade9-3b67d0a2e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290549" name="019facbe-0049-7e6a-ade9-3b67d0a2e51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2317260" name="019facbe-147a-7824-8eaa-ae6e1a91f8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692372" name="019facbe-147a-7824-8eaa-ae6e1a91f81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225411" name="019facc4-59a6-7be9-bb21-a038fd34c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321624" name="019facc4-59a6-7be9-bb21-a038fd34ccb7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838985" name="019facc4-6af1-775c-98a2-79459aa7b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125025" name="019facc4-6af1-775c-98a2-79459aa7b388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678240" name="019facc4-c4df-70a9-900c-d63f69e5b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358837" name="019facc4-c4df-70a9-900c-d63f69e5b1ae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128760" name="019facc4-e233-7d44-8475-cc794f177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99247" name="019facc4-e233-7d44-8475-cc794f177ef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236623" name="019facc5-2735-7cb8-934a-3979ceb9f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14827" name="019facc5-2735-7cb8-934a-3979ceb9f095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7517524" name="019facc5-50e0-7b40-aff7-5ceda5488d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07423" name="019facc5-50e0-7b40-aff7-5ceda5488d38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1133905" name="019facc5-976f-7424-bdfe-ffd13c75d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042171" name="019facc5-976f-7424-bdfe-ffd13c75dbe2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142596" name="019facc5-b0a5-77ec-9b0c-dec9be7df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738688" name="019facc5-b0a5-77ec-9b0c-dec9be7df53c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7863005" name="019faccb-4915-79fa-8c37-7f185c8d0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739303" name="019faccb-4915-79fa-8c37-7f185c8d0d5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685465" name="019faccb-5de8-719b-abcf-1dd8f571ef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11714" name="019faccb-5de8-719b-abcf-1dd8f571eff9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705194" name="019faccc-6972-75c1-bd99-e0c2ab8f9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377334" name="019faccc-6972-75c1-bd99-e0c2ab8f98c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114339" name="019faccc-af54-760c-9fdf-bdb27b8d3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965826" name="019faccc-af54-760c-9fdf-bdb27b8d3e53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42842" name="019facce-941d-7c0b-bb21-74d806854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912405" name="019facce-941d-7c0b-bb21-74d80685439a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7755696" name="019facce-aa3c-7db0-a2b9-81ac7e232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718691" name="019facce-aa3c-7db0-a2b9-81ac7e232aa9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328067" name="019faccf-bb33-756d-a11b-5028155ab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983383" name="019faccf-bb33-756d-a11b-5028155ab18a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976546" name="019facd0-049b-7044-af4e-6a5ad0321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230334" name="019facd0-049b-7044-af4e-6a5ad0321fd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272218" name="019facd1-98d4-789a-b455-29bc5bff6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54845" name="019facd1-98d4-789a-b455-29bc5bff6cb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571820" name="019facd1-bdd8-7bb6-a534-59f079426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688720" name="019facd1-bdd8-7bb6-a534-59f07942602a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034750" name="019facd4-c91b-7b5f-b6b9-d2fd0f2bb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944145" name="019facd4-c91b-7b5f-b6b9-d2fd0f2bbf02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279657" name="019facd4-dea0-7c59-aba7-af5e144f7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88914" name="019facd4-dea0-7c59-aba7-af5e144f785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6937823" name="019facd5-e063-7eaf-bb6d-2f329cc3b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366860" name="019facd5-e063-7eaf-bb6d-2f329cc3b7e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590617" name="019facd5-f900-7bde-9995-27f1391441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139558" name="019facd5-f900-7bde-9995-27f139144188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828233" name="019facdc-fcc5-76cc-b274-f6aede5ad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288728" name="019facdc-fcc5-76cc-b274-f6aede5adb05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1335096" name="019facdd-492c-7255-b303-c574d0ea8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781869" name="019facdd-492c-7255-b303-c574d0ea82e6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5387921" name="019facdd-f7b7-70f5-85a6-f40aa696c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207951" name="019facdd-f7b7-70f5-85a6-f40aa696c49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317501" name="019facde-0e99-7df8-9d2f-131becbd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601013" name="019facde-0e99-7df8-9d2f-131becbd0ab2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681562" name="019facdf-1251-7e4d-919c-9f315800e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95458" name="019facdf-1251-7e4d-919c-9f315800ef2c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22988" name="019facdf-2ce7-7441-8f5f-376657c6ee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043728" name="019facdf-2ce7-7441-8f5f-376657c6ee81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4686212" name="019face3-09d0-73d9-b18c-c2be5618b0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341558" name="019face3-09d0-73d9-b18c-c2be5618b054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6448856" name="019face3-31c5-75ad-8a45-256eb03f9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046848" name="019face3-31c5-75ad-8a45-256eb03f9e1b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468339" name="019face3-a4c3-787e-b8b6-71dba3bb5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279848" name="019face3-a4c3-787e-b8b6-71dba3bb58e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416441" name="019face3-b7ce-7ba6-8593-c223205c9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957198" name="019face3-b7ce-7ba6-8593-c223205c99ba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348535" name="019face3-ee73-75f0-93c7-22ae8cda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342321" name="019face3-ee73-75f0-93c7-22ae8cda79fb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9464613" name="019face4-0564-7e7b-b081-46d6229547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600697" name="019face4-0564-7e7b-b081-46d62295477b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856669" name="019face4-5c65-7201-a268-8a141ee125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613" name="019face4-5c65-7201-a268-8a141ee1256f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620846" name="019face4-74f3-735a-a291-813e056103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09164" name="019face4-74f3-735a-a291-813e056103cf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2082577" name="019face7-7c15-7c3f-a357-43627e997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713686" name="019face7-7c15-7c3f-a357-43627e9975d3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132825" name="019face7-9af7-7a83-a382-7bfac8414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57928" name="019face7-9af7-7a83-a382-7bfac841462f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425134" name="019face8-146d-71c5-9430-379d8333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448853" name="019face8-146d-71c5-9430-379d8333809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483446" name="019face8-329d-77c7-aef2-7ab7a363ce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202881" name="019face8-329d-77c7-aef2-7ab7a363ce97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343396" name="019face8-6e5c-7f99-835d-455f26e8c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54424" name="019face8-6e5c-7f99-835d-455f26e8c60d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642209" name="019face8-9fa5-73a9-b91c-ec7e9052f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930373" name="019face8-9fa5-73a9-b91c-ec7e9052ff5f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7217541" name="019facea-3ba1-7dd2-b52e-d4786b0c7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85655" name="019facea-3ba1-7dd2-b52e-d4786b0c7873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483027" name="019facea-5106-720c-b76c-498bce50b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684150" name="019facea-5106-720c-b76c-498bce50b006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962540" name="019facea-a575-7d47-b354-d35742c1d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761937" name="019facea-a575-7d47-b354-d35742c1d740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493221" name="019facea-c112-7719-a352-7d41f18db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247289" name="019facea-c112-7719-a352-7d41f18db31c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108106" name="019facea-f9c7-7894-9a33-07b5b348e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864395" name="019facea-f9c7-7894-9a33-07b5b348ef4d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9324259" name="019faceb-17e2-74d2-adfd-b9726867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764999" name="019faceb-17e2-74d2-adfd-b972686772c9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899598" name="019faceb-5d52-75ea-8fea-cbb5d2d8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814328" name="019faceb-5d52-75ea-8fea-cbb5d2d8e0cc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882697" name="019faceb-7986-70ff-a37e-f72b52176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79585" name="019faceb-7986-70ff-a37e-f72b52176437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170097" name="019faced-c68d-78ad-b622-98b0bc8e0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122261" name="019faced-c68d-78ad-b622-98b0bc8e0c53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668573" name="019faced-f8b6-7666-a3ad-023199fd4d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915168" name="019faced-f8b6-7666-a3ad-023199fd4d0a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417819" name="019facee-93a4-723b-9ad7-f853ee735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027371" name="019facee-93a4-723b-9ad7-f853ee735fd0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173160" name="019facee-a815-7022-be64-5967c8e48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898474" name="019facee-a815-7022-be64-5967c8e48267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0579125" name="019facef-0edf-7b49-a044-c9674150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532823" name="019facef-0edf-7b49-a044-c9674150ef1a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9538" name="019facef-3d02-7dd7-888b-bfd8ab6ac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08129" name="019facef-3d02-7dd7-888b-bfd8ab6ac2cd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3756620" name="019facf0-e4c5-7efb-815d-eb261e71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21958" name="019facf0-e4c5-7efb-815d-eb261e7158ef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796441" name="019facf1-095d-76b2-9841-055183184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463861" name="019facf1-095d-76b2-9841-055183184ad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848606" name="019facf1-5fe5-7642-b0a4-de883e68e0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97402" name="019facf1-5fe5-7642-b0a4-de883e68e007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542894" name="019facf1-72ca-704d-9afb-00492d211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790842" name="019facf1-72ca-704d-9afb-00492d211401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2620613" name="019facf1-b4b3-73a2-b8d8-38fd09e37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711050" name="019facf1-b4b3-73a2-b8d8-38fd09e37a44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598508" name="019facf1-d023-7d7e-bde3-d2af41dc11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034196" name="019facf1-d023-7d7e-bde3-d2af41dc11ee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8141501" name="019facf2-3e7e-7d8d-a74a-69eacf6cb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928741" name="019facf2-3e7e-7d8d-a74a-69eacf6cb589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48533" name="019facf2-51b2-7913-bfe5-a3beada3b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127791" name="019facf2-51b2-7913-bfe5-a3beada3b675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4478740" name="019facf7-a774-738a-bc66-767ade6da1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261335" name="019facf7-a774-738a-bc66-767ade6da122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374571" name="019facf7-c4bf-7f40-bed2-be031e7e1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42347" name="019facf7-c4bf-7f40-bed2-be031e7e1d3b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2426925" name="019facf9-0604-7e84-be95-bc5d062d9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477060" name="019facf9-0604-7e84-be95-bc5d062d9f59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1625288" name="019facf9-192f-7d5e-a4ba-ee226c91e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65012" name="019facf9-192f-7d5e-a4ba-ee226c91ee6e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541232" name="019facf9-5257-73ec-9de2-6c5598abb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341681" name="019facf9-5257-73ec-9de2-6c5598abb4f4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7851" name="019facf9-7380-72cb-8e09-6582b908a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43375" name="019facf9-7380-72cb-8e09-6582b908ac0c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19730" name="019facfb-e329-7477-b2ed-8fc141d13e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45634" name="019facfb-e329-7477-b2ed-8fc141d13e70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251488" name="019facfc-2862-72f2-883e-89b4c149be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547569" name="019facfc-2862-72f2-883e-89b4c149beca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564540" name="019facfc-bbd8-76b2-a537-f3f4ea1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37854" name="019facfc-bbd8-76b2-a537-f3f4ea142867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584250" name="019facfc-cac7-72d1-ad06-7bb9ddab25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08746" name="019facfc-cac7-72d1-ad06-7bb9ddab25b8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25018" name="019facfc-fbd0-7b97-b68c-2cef3e417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271854" name="019facfc-fbd0-7b97-b68c-2cef3e417193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841999" name="019facfd-15fe-7784-9c49-6af64be08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53182" name="019facfd-15fe-7784-9c49-6af64be08efd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rechts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600579" name="019facfd-54c5-7ac8-9cf7-ff76cdfe3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82213" name="019facfd-54c5-7ac8-9cf7-ff76cdfe3dfc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361024" name="019facfd-6712-73db-b753-8be1bd63a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30004" name="019facfd-6712-73db-b753-8be1bd63a74f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435328" name="019facfe-c390-79b2-a092-50f0ce8c9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588122" name="019facfe-c390-79b2-a092-50f0ce8c91cb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9051460" name="019facff-1140-7acc-a898-3a530e291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723400" name="019facff-1140-7acc-a898-3a530e29112d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043451" name="019facff-9fd7-7906-b2e1-23b524f89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70288" name="019facff-9fd7-7906-b2e1-23b524f89a47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5333664" name="019facff-ae00-7a88-ace8-fb204e5da0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102715" name="019facff-ae00-7a88-ace8-fb204e5da037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38758" name="019facff-e31c-72e2-ad77-4a49d8e4b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001750" name="019facff-e31c-72e2-ad77-4a49d8e4b2a8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073989" name="019facff-f475-7a82-91cd-569718fa3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570986" name="019facff-f475-7a82-91cd-569718fa39a4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868740" name="019fad03-1183-7e25-9563-ea1a50a04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83146" name="019fad03-1183-7e25-9563-ea1a50a0407d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381574" name="019fad03-3d5b-77ea-8b1a-3fae5a8c6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309820" name="019fad03-3d5b-77ea-8b1a-3fae5a8c6cd2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650680" name="019fad03-94a6-7990-a54a-aca4c9ca4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496441" name="019fad03-94a6-7990-a54a-aca4c9ca48f2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842292" name="019fad03-a4ac-7429-94a0-b0544c4375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569812" name="019fad03-a4ac-7429-94a0-b0544c43753c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544104" name="019fad03-e595-7a5d-be78-f0a3a732f2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717218" name="019fad03-e595-7a5d-be78-f0a3a732f266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163735" name="019fad04-058b-74d1-a3ad-00b899dc4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479879" name="019fad04-058b-74d1-a3ad-00b899dc4ff7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EG, links 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602541" name="019fad04-513a-7dec-8074-31daec046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89400" name="019fad04-513a-7dec-8074-31daec04609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150731" name="019fad04-6ed8-7658-8108-38430853a6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586919" name="019fad04-6ed8-7658-8108-38430853a6ac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8778" name="019fad0d-a32d-7370-b063-7548912c3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731686" name="019fad0d-a32d-7370-b063-7548912c3762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0153910" name="019fad0d-ba13-7115-ae79-9dd31bb0e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86910" name="019fad0d-ba13-7115-ae79-9dd31bb0e88a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999175" name="019fad0e-6b46-7a19-bdae-b0179d9c7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403020" name="019fad0e-6b46-7a19-bdae-b0179d9c7228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807394" name="019fad0e-903a-7d67-b933-8d6729b8f5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964887" name="019fad0e-903a-7d67-b933-8d6729b8f5e2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049913" name="019fad0e-dbf2-7ab2-97a9-5517fd38c7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380328" name="019fad0e-dbf2-7ab2-97a9-5517fd38c747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5534715" name="019fad0e-ef20-7251-81e5-3e162b469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135093" name="019fad0e-ef20-7251-81e5-3e162b4691f2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932527" name="019fad11-6fb5-7d04-8511-96be5c85b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119344" name="019fad11-6fb5-7d04-8511-96be5c85bf95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377638" name="019fad11-7b29-704b-b11e-855cf925e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430631" name="019fad11-7b29-704b-b11e-855cf925ee8a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290315" name="019fad11-db11-7117-9544-32afeb8d1b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389724" name="019fad11-db11-7117-9544-32afeb8d1b5d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466811" name="019fad11-f8eb-77b0-8593-577937a80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10771" name="019fad11-f8eb-77b0-8593-577937a8015d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31740" name="019fad12-40f2-7f54-9d9f-897d21594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433441" name="019fad12-40f2-7f54-9d9f-897d2159482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338145" name="019fad12-5835-73e2-a746-239bc96ed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632687" name="019fad12-5835-73e2-a746-239bc96edf1b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2.OG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682948" name="019fad12-c2c1-75f5-ba54-960084588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91639" name="019fad12-c2c1-75f5-ba54-960084588440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1192005" name="019fad12-d0e6-7972-af5f-d28e8871b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453296" name="019fad12-d0e6-7972-af5f-d28e8871bc8a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172938" name="019fad16-bf82-79fb-96e0-73fddb131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276220" name="019fad16-bf82-79fb-96e0-73fddb1319e7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621047" name="019fad16-d9e4-7f29-ba54-e2a8315f2a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290969" name="019fad16-d9e4-7f29-ba54-e2a8315f2a4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748415" name="019fad17-f5a3-7264-8b9c-d8a59c4d3a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764433" name="019fad17-f5a3-7264-8b9c-d8a59c4d3af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711265" name="019fad18-0595-7d48-a0e3-2ca458123a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222357" name="019fad18-0595-7d48-a0e3-2ca458123ad6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21637" name="019fad18-5fc9-7908-8e2f-db0f3d201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5362" name="019fad18-5fc9-7908-8e2f-db0f3d201a4c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970980" name="019fad18-7012-74a0-b612-51416ae0c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9871" name="019fad18-7012-74a0-b612-51416ae0cacf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891584" name="019fad1a-1941-7043-a171-f336ac606a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387171" name="019fad1a-1941-7043-a171-f336ac606a7e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01072" name="019fad1a-23b6-7c3c-b7c5-26767ce868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573438" name="019fad1a-23b6-7c3c-b7c5-26767ce868e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333149" name="019fad1a-83e6-71c4-a3b5-16135f5c4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59254" name="019fad1a-83e6-71c4-a3b5-16135f5c49fc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525504" name="019fad1a-93cf-724f-8295-d7bb016c5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630287" name="019fad1a-93cf-724f-8295-d7bb016c51e5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47130" name="019fad1a-be00-7a07-b47f-c423eb638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897226" name="019fad1a-be00-7a07-b47f-c423eb638b1a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458960" name="019fad1a-d48b-75ca-81a1-25227899f3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280506" name="019fad1a-d48b-75ca-81a1-25227899f3d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4750385" name="019fad1b-257e-7fee-b7a0-59d7f1231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844125" name="019fad1b-257e-7fee-b7a0-59d7f1231601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920957" name="019fad1b-3ccf-73d8-ac9c-a21aef6053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6919" name="019fad1b-3ccf-73d8-ac9c-a21aef605380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575748" name="019fad20-d2a9-7b97-abf6-41e222226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741089" name="019fad20-d2a9-7b97-abf6-41e2222264b8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228567" name="019fad20-efa0-745a-b682-ab9be51ae0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56521" name="019fad20-efa0-745a-b682-ab9be51ae039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828902" name="019fad21-8877-7b03-9106-d94e6a3d6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8029" name="019fad21-8877-7b03-9106-d94e6a3d6292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654885" name="019fad21-929d-7845-89ec-e31d6f3f51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98584" name="019fad21-929d-7845-89ec-e31d6f3f51a6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650340" name="019fad21-ca80-7e4c-a912-9773ea7ae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871146" name="019fad21-ca80-7e4c-a912-9773ea7aeee5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605845" name="019fad21-ddeb-706d-a459-0241345605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119133" name="019fad21-ddeb-706d-a459-024134560580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071087" name="019fad24-a3ee-7956-846f-f3a2a832b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653822" name="019fad24-a3ee-7956-846f-f3a2a832b7bd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122142" name="019fad24-b6e1-7a6a-883e-939d757331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008870" name="019fad24-b6e1-7a6a-883e-939d757331cd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848838" name="019fad24-f62c-75f4-bc88-026b1639f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585158" name="019fad24-f62c-75f4-bc88-026b1639f87e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401332" name="019fad25-033a-77d7-8afd-f2349cb6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91961" name="019fad25-033a-77d7-8afd-f2349cb642f2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138948" name="019fad25-2fa1-722a-8548-658bc5010d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663883" name="019fad25-2fa1-722a-8548-658bc5010ddb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4266343" name="019fad25-3f0f-751f-a2ee-5bbba96596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977445" name="019fad25-3f0f-751f-a2ee-5bbba965966b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rechts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351747" name="019fad25-7ad6-78a0-be45-e693a7678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31575" name="019fad25-7ad6-78a0-be45-e693a7678edb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518617" name="019fad25-9874-7817-a5ad-a2bc14407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653908" name="019fad25-9874-7817-a5ad-a2bc144071b5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390572" name="019fad28-e2a7-7de8-91bd-5638b9c21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499217" name="019fad28-e2a7-7de8-91bd-5638b9c213db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366746" name="019fad28-f15c-74f3-a912-c5927d00ca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75261" name="019fad28-f15c-74f3-a912-c5927d00ca92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7842781" name="019fad29-5333-7292-a83c-3ec761d7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765221" name="019fad29-5333-7292-a83c-3ec761d75cd0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9564130" name="019fad29-5fe7-790c-9014-cb070142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113495" name="019fad29-5fe7-790c-9014-cb0701428a44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121589" name="019fad29-8f97-7775-afd0-9b9bda1eb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549439" name="019fad29-8f97-7775-afd0-9b9bda1ebd0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315882" name="019fad29-9fdf-745e-b30b-69299be4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828231" name="019fad29-9fdf-745e-b30b-69299be4d8f9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407103" name="019fad30-e532-7424-a779-37c5d67d0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762133" name="019fad30-e532-7424-a779-37c5d67d0ce8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969703" name="019fad30-f192-7ccc-92b8-6cab989f02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072154" name="019fad30-f192-7ccc-92b8-6cab989f028b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27960" name="019fad31-3152-7c55-9fe0-43f6c626d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15364" name="019fad31-3152-7c55-9fe0-43f6c626d7a8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966244" name="019fad31-3cea-7993-a5b6-a7e1f6766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00430" name="019fad31-3cea-7993-a5b6-a7e1f6766ea2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768190" name="019fad31-c2a4-7c29-9e18-b1cb460f3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057971" name="019fad31-c2a4-7c29-9e18-b1cb460f3d79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373114" name="019fad31-d4fb-70f3-8d04-a4f6a1040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617034" name="019fad31-d4fb-70f3-8d04-a4f6a1040f02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EG links 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687640" name="019fad32-083a-7a51-b4d2-fdfdb7d6a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223252" name="019fad32-083a-7a51-b4d2-fdfdb7d6a8f3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623087" name="019fad32-18c8-7fd1-85a2-3f87848b9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721967" name="019fad32-18c8-7fd1-85a2-3f87848b98d4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Hiltimattstrasse 2/4/6, 5443 Niederrohrdorf</w:t>
          </w:r>
        </w:p>
        <w:p>
          <w:pPr>
            <w:spacing w:before="0" w:after="0"/>
          </w:pPr>
          <w:r>
            <w:t>1108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footer.xml" Type="http://schemas.openxmlformats.org/officeDocument/2006/relationships/footer" Id="rId21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