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Dorfstrasse 92, 8126 Zumikon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6624779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707294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