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9114799" name="019fadf6-9d6c-7e3f-9e6b-14ae9ec40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80842" name="019fadf6-9d6c-7e3f-9e6b-14ae9ec40d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0661671" name="019fadf6-c6b7-733c-8a95-698ea75bf2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815817" name="019fadf6-c6b7-733c-8a95-698ea75bf2b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2557079" name="019fadf9-6bd5-790a-9ec1-59181be53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329524" name="019fadf9-6bd5-790a-9ec1-59181be530a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1681785" name="019fadf9-8850-70ec-891b-652c17e54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261594" name="019fadf9-8850-70ec-891b-652c17e548c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1782340" name="019fadfb-1dc3-7452-bd08-a5e5a33a6d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1996923" name="019fadfb-1dc3-7452-bd08-a5e5a33a6d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3480846" name="019fadfb-4680-7f8c-a512-9b6e8a88f0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3136751" name="019fadfb-4680-7f8c-a512-9b6e8a88f09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94 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323647" name="019fadfc-cb59-7b20-9e34-4948f1c4e1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733002" name="019fadfc-cb59-7b20-9e34-4948f1c4e1d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7235664" name="019fadfc-df75-764f-9f2f-623f88b7d3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03949" name="019fadfc-df75-764f-9f2f-623f88b7d33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