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Kamin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5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4.00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Lavabo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Lochweg 26, 5033 Buchs</w:t>
          </w:r>
        </w:p>
        <w:p>
          <w:pPr>
            <w:spacing w:before="0" w:after="0"/>
          </w:pPr>
          <w:r>
            <w:t>1086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