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Lochweg 26, 5033 Buchs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1086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9042454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2402726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