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Lochweg 26, 5033 Buchs</w:t>
          </w:r>
        </w:p>
        <w:p>
          <w:pPr>
            <w:spacing w:before="0" w:after="0"/>
          </w:pPr>
          <w:r>
            <w:t>1086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