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73228" name="019fa77e-afba-7e1a-9f0c-cbbeb92cf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362054" name="019fa77e-afba-7e1a-9f0c-cbbeb92cf8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339446" name="019fa77e-c0d7-7147-a19b-c99104543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59798" name="019fa77e-c0d7-7147-a19b-c99104543a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059757" name="019fa781-f990-782b-8966-c07b2683da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07698" name="019fa781-f990-782b-8966-c07b2683da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68455" name="019fa782-117c-7672-9d0d-098d465e53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88433" name="019fa782-117c-7672-9d0d-098d465e530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734099" name="019fa782-b609-7558-9c50-43d4994e2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49622" name="019fa782-b609-7558-9c50-43d4994e2f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823426" name="019fa782-de41-79e5-90b3-fa9e8e628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41925" name="019fa782-de41-79e5-90b3-fa9e8e628c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591088" name="019fa789-e545-797b-ab91-11b7a9a4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15985" name="019fa789-e545-797b-ab91-11b7a9a403f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096705" name="019fa78f-15a4-70b5-a639-5e4a4be4fa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822523" name="019fa78f-15a4-70b5-a639-5e4a4be4fa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539406" name="019fa78a-6648-7bcb-8725-5d9d59dee8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589519" name="019fa78a-6648-7bcb-8725-5d9d59dee8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455246" name="019fa78f-8179-7c9c-be5f-80686dc1a6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870322" name="019fa78f-8179-7c9c-be5f-80686dc1a6b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265836" name="019fa78d-f625-7951-8130-51daa96cd6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55071" name="019fa78d-f625-7951-8130-51daa96cd6f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214510" name="019fa78f-d6c1-7f54-b926-9a2f5f070f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278045" name="019fa78f-d6c1-7f54-b926-9a2f5f070f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434095" name="019fa79a-0aa5-7892-a6ee-1b5ee09560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636707" name="019fa79a-0aa5-7892-a6ee-1b5ee09560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856330" name="019fa79a-1a1c-7b84-85d7-99a13b6b9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247783" name="019fa79a-1a1c-7b84-85d7-99a13b6b9bf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518983" name="019fa79a-99bb-7729-8ac0-ad49a2443f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7696" name="019fa79a-99bb-7729-8ac0-ad49a2443f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101531" name="019fa79a-ea5a-791e-8d18-7c36d8ecaf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959863" name="019fa79a-ea5a-791e-8d18-7c36d8ecaf4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829407" name="019fa79b-3c6b-7839-83de-f87a05f6c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973877" name="019fa79b-3c6b-7839-83de-f87a05f6c3d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573170" name="019fa79b-6594-7587-aec8-81d9cfad4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017070" name="019fa79b-6594-7587-aec8-81d9cfad4dd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341440" name="019fa79b-da4b-7f2f-93de-aba8926343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210825" name="019fa79b-da4b-7f2f-93de-aba89263432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449314" name="019fa79c-0d72-75ba-823a-9025b91e35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9885" name="019fa79c-0d72-75ba-823a-9025b91e357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211139" name="019fa7a1-aacf-78c2-8892-558e6c4b5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87581" name="019fa7a1-aacf-78c2-8892-558e6c4b59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83467" name="019fa7a1-c601-767e-a77f-886835c0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066804" name="019fa7a1-c601-767e-a77f-886835c077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373489" name="019fa7a2-a0e2-75d2-ae6d-d76201b00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290496" name="019fa7a2-a0e2-75d2-ae6d-d76201b0091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113795" name="019fa7a2-c4b6-7aed-822b-2910eaeac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268933" name="019fa7a2-c4b6-7aed-822b-2910eaeacba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412857" name="019fa7a4-2df2-701c-9022-4e2bc2bfc6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395873" name="019fa7a4-2df2-701c-9022-4e2bc2bfc6a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770338" name="019fa7a4-4561-72ed-b909-e63e5973a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696871" name="019fa7a4-4561-72ed-b909-e63e5973a31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008972" name="019fa7a5-cd78-7456-870f-fc647931e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415903" name="019fa7a5-cd78-7456-870f-fc647931e6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19306" name="019fa7a5-ddec-7edf-819e-8133ed36f4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837159" name="019fa7a5-ddec-7edf-819e-8133ed36f45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706521" name="019fa7aa-597b-73f4-b2cc-e86447476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205117" name="019fa7aa-597b-73f4-b2cc-e864474761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211793" name="019fa7aa-78d6-77d7-ac78-a1812716f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571128" name="019fa7aa-78d6-77d7-ac78-a1812716fb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Lochweg 26, 5033 Buchs</w:t>
          </w:r>
        </w:p>
        <w:p>
          <w:pPr>
            <w:spacing w:before="0" w:after="0"/>
          </w:pPr>
          <w:r>
            <w:t>1086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