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Ruggenstrasse 44,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175275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130942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