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497270" name="019fa8aa-bbef-7e7a-bfe1-0f7b067fd0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451080" name="019fa8aa-bbef-7e7a-bfe1-0f7b067fd07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757985" name="019fa8aa-d05d-70cd-8a25-0ec29fef9d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210021" name="019fa8aa-d05d-70cd-8a25-0ec29fef9db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/ Luftschutz 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813969" name="019fa8ae-790e-7ce2-a4fd-b8e191400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232808" name="019fa8ae-790e-7ce2-a4fd-b8e19140011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49134" name="019fa8ae-b743-7792-94a0-e9f103f06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892356" name="019fa8ae-b743-7792-94a0-e9f103f0670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299590" name="019fa8b2-ca33-7356-819c-0001b5c9b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027198" name="019fa8b2-ca33-7356-819c-0001b5c9b9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444168" name="019fa8b2-f4c0-7a21-a732-6b66a35357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504129" name="019fa8b2-f4c0-7a21-a732-6b66a353577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743719" name="019fa8b3-c607-7e94-a3ca-f95928caf9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882279" name="019fa8b3-c607-7e94-a3ca-f95928caf95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535842" name="019fa8b3-f881-792b-9826-941ed44d0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396643" name="019fa8b3-f881-792b-9826-941ed44d0be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237967" name="019fa8bb-5763-7243-95f8-5cd49194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842662" name="019fa8bb-5763-7243-95f8-5cd49194271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60482" name="019fa8bb-86e3-725e-adb9-9d0cf1e69b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91501" name="019fa8bb-86e3-725e-adb9-9d0cf1e69b9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1846423" name="019fa8bb-f0dd-7b47-bd10-89f4fb94d3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755732" name="019fa8bb-f0dd-7b47-bd10-89f4fb94d3c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33668" name="019fa8bc-1414-7735-a12f-f91da88e2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843292" name="019fa8bc-1414-7735-a12f-f91da88e27a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186802" name="019fa8bc-7672-732d-bcd5-170e48a23e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20724" name="019fa8bc-7672-732d-bcd5-170e48a23e9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772104" name="019fa8bc-bf75-7729-a1c0-cd3c45ab75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836172" name="019fa8bc-bf75-7729-a1c0-cd3c45ab752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778214" name="019fa8be-0fd4-7d24-be7d-b99706e3e0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789285" name="019fa8be-0fd4-7d24-be7d-b99706e3e0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964153" name="019fa8be-278d-796c-9374-0b1ccef4a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404217" name="019fa8be-278d-796c-9374-0b1ccef4a93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539112" name="019fa8be-8c15-7ca8-bdc7-e17075ac7f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982384" name="019fa8be-8c15-7ca8-bdc7-e17075ac7fa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1914683" name="019fa8be-9d60-718e-8776-4e5ab27d0a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385763" name="019fa8be-9d60-718e-8776-4e5ab27d0ab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4568018" name="019fa8be-dc6f-793f-966d-9b6f65f822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576577" name="019fa8be-dc6f-793f-966d-9b6f65f8221c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1094064" name="019fa8bf-558d-7c78-9ac1-7aac47ced7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307531" name="019fa8bf-558d-7c78-9ac1-7aac47ced71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808131" name="019fa8c2-56a2-7093-80e0-7898ed723a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773363" name="019fa8c2-56a2-7093-80e0-7898ed723a5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1720295" name="019fa8c2-6f15-7d61-a8c8-ae12a38e62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747291" name="019fa8c2-6f15-7d61-a8c8-ae12a38e62a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7486163" name="019fa8c2-be50-79ea-974b-3f32373d99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894404" name="019fa8c2-be50-79ea-974b-3f32373d992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717474" name="019fa8c2-d96c-77d9-b846-babccde7eb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936098" name="019fa8c2-d96c-77d9-b846-babccde7eb5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798385" name="019fa8cb-da74-79f0-8d5d-c64eaed0ac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400360" name="019fa8cb-da74-79f0-8d5d-c64eaed0ace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931331" name="019fa8cb-ecb7-7ecb-94d1-871ab1ac5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895229" name="019fa8cb-ecb7-7ecb-94d1-871ab1ac57a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8012316" name="019fa8cc-767e-74e5-9567-e3607e16e4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017529" name="019fa8cc-767e-74e5-9567-e3607e16e42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890322" name="019fa8cc-8486-761c-b6b1-0219d2a7c9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617617" name="019fa8cc-8486-761c-b6b1-0219d2a7c91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729914" name="019fa8cc-d7f3-71c0-ad0c-2d20770532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00107" name="019fa8cc-d7f3-71c0-ad0c-2d2077053243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614189" name="019fa8cc-ff20-7c0a-adf2-67c6715bbc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321012" name="019fa8cc-ff20-7c0a-adf2-67c6715bbc3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6882968" name="019fa8d4-35af-7817-8bb7-e4c7b53bf0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311518" name="019fa8d4-35af-7817-8bb7-e4c7b53bf0a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333965" name="019fa8d4-46f8-79dc-8718-3f434e1c7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898731" name="019fa8d4-46f8-79dc-8718-3f434e1c70e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477311" name="019fa8d4-a33d-7e18-be83-8c7c2e4808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637613" name="019fa8d4-a33d-7e18-be83-8c7c2e4808a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358833" name="019fa8d4-b2aa-7656-85a1-ff6741c2e5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403342" name="019fa8d4-b2aa-7656-85a1-ff6741c2e5e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945135" name="019fa8db-050f-73f7-940e-45562cf534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811619" name="019fa8db-050f-73f7-940e-45562cf5342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616169" name="019fa8db-15d4-790f-bbff-70c0fe7b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725960" name="019fa8db-15d4-790f-bbff-70c0fe7baa6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9099" name="019fa8dc-6962-7b8d-99e6-b7634dc190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021741" name="019fa8dc-6962-7b8d-99e6-b7634dc190d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805056" name="019fa8dc-7d94-745f-94a4-189a4f718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686459" name="019fa8dc-7d94-745f-94a4-189a4f718568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Ruggenstrasse 44, Birmensdorf</w:t>
          </w:r>
        </w:p>
        <w:p>
          <w:pPr>
            <w:spacing w:before="0" w:after="0"/>
          </w:pPr>
          <w:r>
            <w:t>1107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