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Plantaweg 13,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663033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565171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