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Plantaweg 13, 7000 Chur</w:t>
          </w:r>
        </w:p>
        <w:p>
          <w:pPr>
            <w:spacing w:before="0" w:after="0"/>
          </w:pPr>
          <w:r>
            <w:t>1046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