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Plantaweg 13, 7000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1046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6023492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001545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