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98851841" name="019fa29f-9607-7fb7-a027-edd6b9c230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1938741" name="019fa29f-9607-7fb7-a027-edd6b9c230b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79634973" name="019fa2a1-1234-7548-9829-c7207deeb74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6166993" name="019fa2a1-1234-7548-9829-c7207deeb74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93869666" name="019fa2a3-5f1b-73e7-84fa-a805527328d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9305645" name="019fa2a3-5f1b-73e7-84fa-a805527328d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49972067" name="019fa2a3-882e-7996-81a4-c27be2c9fe2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4831525" name="019fa2a3-882e-7996-81a4-c27be2c9fe2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48016883" name="019fa2a3-f323-7f07-a94d-9f545d42d77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1472045" name="019fa2a3-f323-7f07-a94d-9f545d42d77d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32105774" name="019fa2a4-1881-701d-b852-c89d290b138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5035566" name="019fa2a4-1881-701d-b852-c89d290b138c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18125418" name="019fa2a4-84d1-75e1-8868-452b23b0f9d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9210304" name="019fa2a4-84d1-75e1-8868-452b23b0f9d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34411361" name="019fa2a4-9b6f-7f4a-af9b-880e6f85af3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055851" name="019fa2a4-9b6f-7f4a-af9b-880e6f85af34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Anschlagkitt</w:t>
            </w:r>
          </w:p>
          <w:p>
            <w:pPr>
              <w:spacing w:before="0" w:after="0"/>
            </w:pPr>
            <w:r>
              <w:t>Fensterflügel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44825698" name="019fa2a5-1ee5-77da-92a2-b0d8a39ca2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2025808" name="019fa2a5-1ee5-77da-92a2-b0d8a39ca20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52132896" name="019fa2a5-33aa-7230-a856-f491b111f23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9051807" name="019fa2a5-33aa-7230-a856-f491b111f23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</w:t>
            </w:r>
          </w:p>
          <w:p>
            <w:pPr>
              <w:spacing w:before="0" w:after="0"/>
            </w:pPr>
            <w:r>
              <w:t>alle Stockwerke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31802168" name="019fa2aa-d09c-7869-a626-8ba195f5f1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0764026" name="019fa2aa-d09c-7869-a626-8ba195f5f17a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20506168" name="019fa2aa-e941-755c-9771-f8e08536358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5263090" name="019fa2aa-e941-755c-9771-f8e085363589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68655238" name="019fa29d-64a0-75f0-a503-ce691a61af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6380154" name="019fa29d-64a0-75f0-a503-ce691a61af36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42539053" name="019fa29d-854b-74e8-a101-395cf4858e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9931317" name="019fa29d-854b-74e8-a101-395cf4858e05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Plantaweg 13, 7000 Chur</w:t>
          </w:r>
        </w:p>
        <w:p>
          <w:pPr>
            <w:spacing w:before="0" w:after="0"/>
          </w:pPr>
          <w:r>
            <w:t>1046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