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7573407" name="019f89b8-6249-74a4-a19d-3c49e787c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476515" name="019f89b8-6249-74a4-a19d-3c49e787c2b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2041207" name="019f89b8-7025-7775-bbc8-0c4e36af83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3912" name="019f89b8-7025-7775-bbc8-0c4e36af83d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7631698" name="019f89b9-7c57-70e1-9628-e65d0f048e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020792" name="019f89b9-7c57-70e1-9628-e65d0f048e4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5802354" name="019f89b9-9686-7735-bf38-85a37df55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421567" name="019f89b9-9686-7735-bf38-85a37df5510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Windpapier</w:t>
            </w:r>
          </w:p>
          <w:p>
            <w:pPr>
              <w:spacing w:before="0" w:after="0"/>
            </w:pPr>
            <w:r>
              <w:t>Aussenwände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8716101" name="019f89c2-a4b5-7fdb-86c9-b17bd3229f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694459" name="019f89c2-a4b5-7fdb-86c9-b17bd3229fa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4733710" name="019f89c2-c448-7ac0-baf9-b0d9ade71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251894" name="019f89c2-c448-7ac0-baf9-b0d9ade71a7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4618286" name="019f89c7-1ffa-7548-99bc-3a585a68e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805239" name="019f89c7-1ffa-7548-99bc-3a585a68e4a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958768" name="019f89c7-4636-7158-bf68-efccfcacda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28613" name="019f89c7-4636-7158-bf68-efccfcacda9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6214877" name="019f89c9-478a-783b-a183-011fbaa8b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501484" name="019f89c9-478a-783b-a183-011fbaa8bbd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1756599" name="019f89c9-5c95-7153-8d3d-0080aaf225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748704" name="019f89c9-5c95-7153-8d3d-0080aaf2255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592937" name="019f89cc-5c7c-7008-be3a-65a66d6e7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167784" name="019f89cc-5c7c-7008-be3a-65a66d6e791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615486" name="019f89cc-77fc-7891-bc6c-050bca5fa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501738" name="019f89cc-77fc-7891-bc6c-050bca5fa13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006587" name="019f89cc-ec42-76f6-9802-389f855092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288782" name="019f89cc-ec42-76f6-9802-389f855092c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7549037" name="019f89cd-1994-7180-a29b-0d2f07d60e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776135" name="019f89cd-1994-7180-a29b-0d2f07d60e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7806774" name="019f89cd-ce9b-7506-aaee-6351b566af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463544" name="019f89cd-ce9b-7506-aaee-6351b566af0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0198588" name="019f89cd-df64-79b5-b771-cb624fc23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627342" name="019f89cd-df64-79b5-b771-cb624fc2353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6548802" name="019f89ce-8bce-79a8-8daa-51fd9fa7af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834297" name="019f89ce-8bce-79a8-8daa-51fd9fa7afa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8733382" name="019f89ce-a0c5-777f-a332-700b42d0a3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787230" name="019f89ce-a0c5-777f-a332-700b42d0a34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2323956" name="019f89cf-7faa-70df-9afa-1dca8a918c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407931" name="019f89cf-7faa-70df-9afa-1dca8a918cc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5806725" name="019f89cf-9513-7840-92fb-2aa1e2d73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497800" name="019f89cf-9513-7840-92fb-2aa1e2d7322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0128923" name="019f89df-23f4-75f2-b0de-420d4be1a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027911" name="019f89df-23f4-75f2-b0de-420d4be1a9a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8932912" name="019f89df-392c-76e9-8a01-9ad91e5ef5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171178" name="019f89df-392c-76e9-8a01-9ad91e5ef5d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6165098" name="019f89e3-e853-75e4-9bda-dbfbffe70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805220" name="019f89e3-e853-75e4-9bda-dbfbffe7024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489838" name="019f89e4-1003-7ab0-9468-59387cba75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185627" name="019f89e4-1003-7ab0-9468-59387cba752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1628925" name="019f89e9-cc4f-75c8-8982-ffa0e9d5d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797910" name="019f89e9-cc4f-75c8-8982-ffa0e9d5ddd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7717813" name="019f89e9-db3d-7a64-be64-0d5b5adc3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709954" name="019f89e9-db3d-7a64-be64-0d5b5adc35d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1423625" name="019f89ec-640e-743d-8450-1fb3980b17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256135" name="019f89ec-640e-743d-8450-1fb3980b171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0931972" name="019f89ec-7bae-7a9c-817f-6587adabcd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894785" name="019f89ec-7bae-7a9c-817f-6587adabcd7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lose verlegt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6081445" name="019f89c9-b116-72e6-a198-c0aada133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794116" name="019f89c9-b116-72e6-a198-c0aada1333f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6745913" name="019f89c9-d5c1-71ba-9428-bbac49f7fd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542799" name="019f89c9-d5c1-71ba-9428-bbac49f7fd9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Lumeins 14, Trun</w:t>
          </w:r>
        </w:p>
        <w:p>
          <w:pPr>
            <w:spacing w:before="0" w:after="0"/>
          </w:pPr>
          <w:r>
            <w:t>1084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