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Höhenweg 8, 8564 Wäldi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316741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72801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